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6F5204E"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r>
      <w:r w:rsidR="00AA6940" w:rsidRPr="00AA6940">
        <w:rPr>
          <w:b/>
          <w:noProof/>
          <w:sz w:val="24"/>
        </w:rPr>
        <w:t>C3-245252</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5894C" w:rsidR="001E41F3" w:rsidRPr="00410371" w:rsidRDefault="00AA6940" w:rsidP="00AA6940">
            <w:pPr>
              <w:pStyle w:val="CRCoverPage"/>
              <w:spacing w:after="0"/>
              <w:jc w:val="center"/>
              <w:rPr>
                <w:noProof/>
              </w:rPr>
            </w:pPr>
            <w:bookmarkStart w:id="0" w:name="_GoBack"/>
            <w:r w:rsidRPr="00AA6940">
              <w:rPr>
                <w:b/>
                <w:noProof/>
                <w:sz w:val="28"/>
              </w:rPr>
              <w:t>0949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D1C36" w:rsidR="001E41F3" w:rsidRDefault="00226F66" w:rsidP="00224F7A">
            <w:pPr>
              <w:pStyle w:val="CRCoverPage"/>
              <w:spacing w:after="0"/>
              <w:ind w:left="100"/>
              <w:rPr>
                <w:noProof/>
                <w:lang w:eastAsia="zh-CN"/>
              </w:rPr>
            </w:pPr>
            <w:r>
              <w:rPr>
                <w:noProof/>
                <w:lang w:eastAsia="zh-CN"/>
              </w:rPr>
              <w:t xml:space="preserve">Add LMF as the consumer of </w:t>
            </w:r>
            <w:proofErr w:type="spellStart"/>
            <w:r>
              <w:t>Nnwdaf_</w:t>
            </w:r>
            <w:r>
              <w:rPr>
                <w:lang w:eastAsia="ja-JP"/>
              </w:rPr>
              <w:t>MLModelProvision</w:t>
            </w:r>
            <w:proofErr w:type="spellEnd"/>
            <w:r>
              <w:rPr>
                <w:lang w:eastAsia="ja-JP"/>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C13" w:rsidR="001E41F3" w:rsidRDefault="004F60E8">
            <w:pPr>
              <w:pStyle w:val="CRCoverPage"/>
              <w:spacing w:after="0"/>
              <w:ind w:left="100"/>
              <w:rPr>
                <w:noProof/>
              </w:rPr>
            </w:pPr>
            <w:r>
              <w:t>Huawei</w:t>
            </w:r>
            <w:r w:rsidR="0060068E">
              <w:rPr>
                <w:rFonts w:hint="eastAsia"/>
                <w:lang w:eastAsia="zh-CN"/>
              </w:rPr>
              <w:t>,</w:t>
            </w:r>
            <w:r w:rsidR="0060068E">
              <w:rPr>
                <w:rFonts w:ascii="Aptos" w:hAnsi="Aptos"/>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26595" w:rsidR="001E41F3" w:rsidRDefault="00226F6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45841" w:rsidR="001E41F3" w:rsidRDefault="00226F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1C809" w:rsidR="004A33DD" w:rsidRDefault="00825B8C" w:rsidP="00825B8C">
            <w:pPr>
              <w:pStyle w:val="CRCoverPage"/>
              <w:spacing w:after="0"/>
              <w:ind w:left="100"/>
              <w:rPr>
                <w:noProof/>
                <w:lang w:eastAsia="zh-CN"/>
              </w:rPr>
            </w:pPr>
            <w:r>
              <w:rPr>
                <w:noProof/>
                <w:lang w:eastAsia="zh-CN"/>
              </w:rPr>
              <w:t xml:space="preserve">As agreed in </w:t>
            </w:r>
            <w:r w:rsidRPr="00825B8C">
              <w:rPr>
                <w:noProof/>
                <w:lang w:eastAsia="zh-CN"/>
              </w:rPr>
              <w:t>S2-2</w:t>
            </w:r>
            <w:r w:rsidRPr="00825B8C">
              <w:rPr>
                <w:rFonts w:hint="eastAsia"/>
                <w:noProof/>
                <w:lang w:eastAsia="zh-CN"/>
              </w:rPr>
              <w:t>40</w:t>
            </w:r>
            <w:r w:rsidRPr="00825B8C">
              <w:rPr>
                <w:noProof/>
                <w:lang w:eastAsia="zh-CN"/>
              </w:rPr>
              <w:t>9413</w:t>
            </w:r>
            <w:r w:rsidRPr="00825B8C">
              <w:rPr>
                <w:rFonts w:hint="eastAsia"/>
                <w:noProof/>
                <w:lang w:eastAsia="zh-CN"/>
              </w:rPr>
              <w:t>,</w:t>
            </w:r>
            <w:r w:rsidRPr="00825B8C">
              <w:rPr>
                <w:noProof/>
                <w:lang w:eastAsia="zh-CN"/>
              </w:rPr>
              <w:t xml:space="preserve"> the LMF may subscribe to the ML model from the NWDAF for LMF-based AI/ML positioning</w:t>
            </w:r>
            <w:r w:rsidR="004A33DD">
              <w:rPr>
                <w:noProof/>
                <w:lang w:eastAsia="zh-CN"/>
              </w:rPr>
              <w:t>.</w:t>
            </w:r>
            <w:r>
              <w:rPr>
                <w:noProof/>
                <w:lang w:eastAsia="zh-CN"/>
              </w:rPr>
              <w:t xml:space="preserve"> This CR proposes to add the LMF as the consumer of the </w:t>
            </w:r>
            <w:proofErr w:type="spellStart"/>
            <w:r>
              <w:t>Nnwdaf_</w:t>
            </w:r>
            <w:r>
              <w:rPr>
                <w:lang w:eastAsia="ja-JP"/>
              </w:rPr>
              <w:t>MLModelProvision</w:t>
            </w:r>
            <w:proofErr w:type="spellEnd"/>
            <w:r>
              <w:rPr>
                <w:lang w:eastAsia="ja-JP"/>
              </w:rPr>
              <w:t xml:space="preserve"> service</w:t>
            </w:r>
            <w:r w:rsidR="004A33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470C2" w:rsidR="00C16E53" w:rsidRDefault="009A406A" w:rsidP="006D4AB4">
            <w:pPr>
              <w:pStyle w:val="CRCoverPage"/>
              <w:spacing w:after="0"/>
              <w:ind w:left="100"/>
              <w:rPr>
                <w:noProof/>
              </w:rPr>
            </w:pPr>
            <w:r>
              <w:rPr>
                <w:noProof/>
                <w:lang w:eastAsia="zh-CN"/>
              </w:rPr>
              <w:t xml:space="preserve">Add the LMF as the consumer of the </w:t>
            </w:r>
            <w:proofErr w:type="spellStart"/>
            <w:r>
              <w:t>Nnwdaf_</w:t>
            </w:r>
            <w:r>
              <w:rPr>
                <w:lang w:eastAsia="ja-JP"/>
              </w:rPr>
              <w:t>MLModelProvision</w:t>
            </w:r>
            <w:proofErr w:type="spellEnd"/>
            <w:r>
              <w:rPr>
                <w:lang w:eastAsia="ja-JP"/>
              </w:rPr>
              <w:t xml:space="preserve"> service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148BD" w:rsidR="001E41F3" w:rsidRDefault="009A406A" w:rsidP="000B2F8B">
            <w:pPr>
              <w:pStyle w:val="CRCoverPage"/>
              <w:spacing w:after="0"/>
              <w:ind w:left="100"/>
              <w:rPr>
                <w:noProof/>
                <w:lang w:eastAsia="zh-CN"/>
              </w:rPr>
            </w:pPr>
            <w:r>
              <w:rPr>
                <w:lang w:val="en-US" w:eastAsia="zh-CN"/>
              </w:rPr>
              <w:t xml:space="preserve">LMF cannot </w:t>
            </w:r>
            <w:r w:rsidRPr="00825B8C">
              <w:rPr>
                <w:noProof/>
                <w:lang w:eastAsia="zh-CN"/>
              </w:rPr>
              <w:t xml:space="preserve">subscribe </w:t>
            </w:r>
            <w:r>
              <w:rPr>
                <w:lang w:val="en-US" w:eastAsia="zh-CN"/>
              </w:rPr>
              <w:t>ML Model from NWDAF.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F055" w:rsidR="001E41F3" w:rsidRDefault="001040FF" w:rsidP="00C75547">
            <w:pPr>
              <w:pStyle w:val="CRCoverPage"/>
              <w:spacing w:after="0"/>
              <w:ind w:left="100"/>
              <w:rPr>
                <w:noProof/>
                <w:lang w:eastAsia="zh-CN"/>
              </w:rPr>
            </w:pPr>
            <w:r>
              <w:rPr>
                <w:noProof/>
                <w:lang w:eastAsia="zh-CN"/>
              </w:rPr>
              <w:t xml:space="preserve">4.1, 4.5.1.1, 4.5.1.2, </w:t>
            </w:r>
            <w:r w:rsidR="00DB3A12">
              <w:rPr>
                <w:noProof/>
                <w:lang w:eastAsia="zh-CN"/>
              </w:rPr>
              <w:t xml:space="preserve">4.5.1.3.2, </w:t>
            </w:r>
            <w:r>
              <w:rPr>
                <w:noProof/>
                <w:lang w:eastAsia="zh-CN"/>
              </w:rPr>
              <w:t>4.5.2.1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72B1CBE" w14:textId="77777777" w:rsidR="00E4322F" w:rsidRDefault="00E4322F" w:rsidP="00E4322F">
      <w:pPr>
        <w:pStyle w:val="2"/>
      </w:pPr>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98233570"/>
      <w:bookmarkStart w:id="36" w:name="_Toc114133740"/>
      <w:bookmarkStart w:id="37" w:name="_Toc120702240"/>
      <w:bookmarkStart w:id="38" w:name="_Toc101244346"/>
      <w:bookmarkStart w:id="39" w:name="_Toc94064185"/>
      <w:bookmarkStart w:id="40" w:name="_Toc113031601"/>
      <w:bookmarkStart w:id="41" w:name="_Toc112951061"/>
      <w:bookmarkStart w:id="42" w:name="_Toc85557015"/>
      <w:bookmarkStart w:id="43" w:name="_Toc90655802"/>
      <w:bookmarkStart w:id="44" w:name="_Toc70550582"/>
      <w:bookmarkStart w:id="45" w:name="_Toc138754121"/>
      <w:bookmarkStart w:id="46" w:name="_Toc104538939"/>
      <w:bookmarkStart w:id="47" w:name="_Toc85552916"/>
      <w:bookmarkStart w:id="48" w:name="_Toc83233019"/>
      <w:bookmarkStart w:id="49" w:name="_Toc136562287"/>
      <w:bookmarkStart w:id="50" w:name="_Toc145705608"/>
      <w:bookmarkStart w:id="51" w:name="_Toc88667517"/>
      <w:bookmarkStart w:id="52" w:name="_Toc148522512"/>
      <w:bookmarkStart w:id="53" w:name="_Toc164920636"/>
      <w:bookmarkStart w:id="54" w:name="_Toc170120178"/>
      <w:bookmarkStart w:id="55" w:name="_Toc175858423"/>
      <w:bookmarkStart w:id="56" w:name="_Toc175859496"/>
      <w:bookmarkStart w:id="57" w:name="_Toc175858512"/>
      <w:bookmarkStart w:id="58" w:name="_Toc164920725"/>
      <w:bookmarkStart w:id="59" w:name="_Toc170120267"/>
      <w:bookmarkStart w:id="60" w:name="_Hlk56636785"/>
      <w:bookmarkStart w:id="61" w:name="_Toc88667777"/>
      <w:bookmarkStart w:id="62" w:name="_Toc85557267"/>
      <w:bookmarkStart w:id="63" w:name="_Toc101244652"/>
      <w:bookmarkStart w:id="64" w:name="_Toc85553168"/>
      <w:bookmarkStart w:id="65" w:name="_Toc112951381"/>
      <w:bookmarkStart w:id="66" w:name="_Toc104539258"/>
      <w:bookmarkStart w:id="67" w:name="_Toc90656062"/>
      <w:bookmarkStart w:id="68" w:name="_Toc94064469"/>
      <w:bookmarkStart w:id="69" w:name="_Toc70550755"/>
      <w:bookmarkStart w:id="70" w:name="_Toc113031921"/>
      <w:bookmarkStart w:id="71" w:name="_Toc145706052"/>
      <w:bookmarkStart w:id="72" w:name="_Toc148523025"/>
      <w:bookmarkStart w:id="73" w:name="_Toc114134060"/>
      <w:bookmarkStart w:id="74" w:name="_Toc136562720"/>
      <w:bookmarkStart w:id="75" w:name="_Toc98233871"/>
      <w:bookmarkStart w:id="76" w:name="_Toc83233239"/>
      <w:bookmarkStart w:id="77" w:name="_Toc120702561"/>
      <w:bookmarkStart w:id="78" w:name="_Toc138754554"/>
      <w:bookmarkStart w:id="79" w:name="_Toc15336416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BFA7114" w14:textId="77777777" w:rsidR="00E4322F" w:rsidRDefault="00E4322F" w:rsidP="00E4322F">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11D0CDC2" w14:textId="77777777" w:rsidR="00E4322F" w:rsidRDefault="00E4322F" w:rsidP="00E4322F">
      <w:pPr>
        <w:rPr>
          <w:lang w:eastAsia="zh-CN"/>
        </w:rPr>
      </w:pPr>
      <w:r>
        <w:rPr>
          <w:lang w:eastAsia="zh-CN"/>
        </w:rPr>
        <w:t>Analytics information is either statistical information of past events, or predictive information.</w:t>
      </w:r>
    </w:p>
    <w:p w14:paraId="12723584" w14:textId="77777777" w:rsidR="00E4322F" w:rsidRDefault="00E4322F" w:rsidP="00E4322F">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427BB89C" w14:textId="77777777" w:rsidR="00E4322F" w:rsidRDefault="00E4322F" w:rsidP="00E4322F">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E4322F" w14:paraId="5E200138" w14:textId="77777777" w:rsidTr="00931B8F">
        <w:tc>
          <w:tcPr>
            <w:tcW w:w="2684" w:type="dxa"/>
            <w:tcBorders>
              <w:top w:val="single" w:sz="6" w:space="0" w:color="auto"/>
              <w:left w:val="single" w:sz="6" w:space="0" w:color="auto"/>
              <w:bottom w:val="single" w:sz="6" w:space="0" w:color="auto"/>
              <w:right w:val="single" w:sz="6" w:space="0" w:color="auto"/>
            </w:tcBorders>
            <w:shd w:val="clear" w:color="auto" w:fill="C0C0C0"/>
          </w:tcPr>
          <w:p w14:paraId="1F66003B" w14:textId="77777777" w:rsidR="00E4322F" w:rsidRDefault="00E4322F" w:rsidP="00931B8F">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27239CD2" w14:textId="77777777" w:rsidR="00E4322F" w:rsidRDefault="00E4322F" w:rsidP="00931B8F">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1C43DF69" w14:textId="77777777" w:rsidR="00E4322F" w:rsidRDefault="00E4322F" w:rsidP="00931B8F">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72DE7EAE" w14:textId="77777777" w:rsidR="00E4322F" w:rsidRDefault="00E4322F" w:rsidP="00931B8F">
            <w:pPr>
              <w:pStyle w:val="TAH"/>
              <w:ind w:left="400" w:hanging="400"/>
            </w:pPr>
            <w:r>
              <w:t>Operation</w:t>
            </w:r>
          </w:p>
          <w:p w14:paraId="5CAEDA9C" w14:textId="77777777" w:rsidR="00E4322F" w:rsidRDefault="00E4322F" w:rsidP="00931B8F">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3B058730" w14:textId="77777777" w:rsidR="00E4322F" w:rsidRDefault="00E4322F" w:rsidP="00E4322F">
            <w:pPr>
              <w:pStyle w:val="TAH"/>
              <w:ind w:left="400" w:hanging="400"/>
              <w:jc w:val="right"/>
            </w:pPr>
            <w:r>
              <w:t>Example Consumer(s)</w:t>
            </w:r>
          </w:p>
        </w:tc>
      </w:tr>
      <w:tr w:rsidR="00E4322F" w14:paraId="17BD1AD7" w14:textId="77777777" w:rsidTr="00931B8F">
        <w:tc>
          <w:tcPr>
            <w:tcW w:w="2684" w:type="dxa"/>
            <w:vMerge w:val="restart"/>
            <w:tcBorders>
              <w:top w:val="single" w:sz="6" w:space="0" w:color="auto"/>
              <w:left w:val="single" w:sz="6" w:space="0" w:color="auto"/>
              <w:bottom w:val="single" w:sz="6" w:space="0" w:color="auto"/>
              <w:right w:val="single" w:sz="6" w:space="0" w:color="auto"/>
            </w:tcBorders>
          </w:tcPr>
          <w:p w14:paraId="0CDBB7CF" w14:textId="77777777" w:rsidR="00E4322F" w:rsidRDefault="00E4322F" w:rsidP="00931B8F">
            <w:pPr>
              <w:pStyle w:val="TAL"/>
            </w:pPr>
            <w:proofErr w:type="spellStart"/>
            <w:r>
              <w:t>Nnwdaf_EventsSubscription</w:t>
            </w:r>
            <w:proofErr w:type="spellEnd"/>
          </w:p>
          <w:p w14:paraId="64273A57" w14:textId="77777777" w:rsidR="00E4322F" w:rsidRDefault="00E4322F" w:rsidP="00931B8F">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4FF61A02" w14:textId="77777777" w:rsidR="00E4322F" w:rsidRDefault="00E4322F" w:rsidP="00931B8F">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2F50A8FA" w14:textId="77777777" w:rsidR="00E4322F" w:rsidRDefault="00E4322F" w:rsidP="00931B8F">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446F4806" w14:textId="77777777" w:rsidR="00E4322F" w:rsidRDefault="00E4322F" w:rsidP="00931B8F">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C2AF9C6" w14:textId="77777777" w:rsidR="00E4322F" w:rsidRDefault="00E4322F" w:rsidP="00931B8F">
            <w:pPr>
              <w:keepNext/>
              <w:keepLines/>
              <w:spacing w:after="0"/>
              <w:rPr>
                <w:rFonts w:ascii="Arial" w:hAnsi="Arial"/>
                <w:sz w:val="18"/>
              </w:rPr>
            </w:pPr>
            <w:r>
              <w:rPr>
                <w:rFonts w:ascii="Arial" w:hAnsi="Arial"/>
                <w:sz w:val="18"/>
              </w:rPr>
              <w:t>PCF, NSSF, AMF, SMF, NEF, AF, LMF, OAM, CEF, NWDAF, DCCF</w:t>
            </w:r>
          </w:p>
        </w:tc>
      </w:tr>
      <w:tr w:rsidR="00E4322F" w14:paraId="5C781A7F"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4CBB71F6"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E0FCBA0"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F038A1F" w14:textId="77777777" w:rsidR="00E4322F" w:rsidRDefault="00E4322F" w:rsidP="00931B8F">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5D6AEA9" w14:textId="77777777" w:rsidR="00E4322F" w:rsidRDefault="00E4322F" w:rsidP="00931B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7F77CB6" w14:textId="77777777" w:rsidR="00E4322F" w:rsidRDefault="00E4322F" w:rsidP="00931B8F">
            <w:pPr>
              <w:spacing w:after="0"/>
              <w:rPr>
                <w:rFonts w:ascii="Arial" w:hAnsi="Arial"/>
                <w:sz w:val="18"/>
              </w:rPr>
            </w:pPr>
          </w:p>
        </w:tc>
      </w:tr>
      <w:tr w:rsidR="00E4322F" w14:paraId="63AC7F2E"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069D65D0"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F5790B6"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D578024" w14:textId="77777777" w:rsidR="00E4322F" w:rsidRDefault="00E4322F" w:rsidP="00931B8F">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0DBBFBD" w14:textId="77777777" w:rsidR="00E4322F" w:rsidRDefault="00E4322F" w:rsidP="00931B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957AD9E" w14:textId="77777777" w:rsidR="00E4322F" w:rsidRDefault="00E4322F" w:rsidP="00931B8F">
            <w:pPr>
              <w:spacing w:after="0"/>
              <w:rPr>
                <w:rFonts w:ascii="Arial" w:hAnsi="Arial"/>
                <w:sz w:val="18"/>
              </w:rPr>
            </w:pPr>
          </w:p>
        </w:tc>
      </w:tr>
      <w:tr w:rsidR="00E4322F" w14:paraId="28A35E24"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6B98006B"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154FA9D"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41F28AE" w14:textId="77777777" w:rsidR="00E4322F" w:rsidRDefault="00E4322F" w:rsidP="00931B8F">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6A689EA2" w14:textId="77777777" w:rsidR="00E4322F" w:rsidRDefault="00E4322F" w:rsidP="00931B8F">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4A9A9DC5" w14:textId="77777777" w:rsidR="00E4322F" w:rsidRDefault="00E4322F" w:rsidP="00931B8F">
            <w:pPr>
              <w:pStyle w:val="TAL"/>
              <w:rPr>
                <w:rFonts w:eastAsia="等线"/>
              </w:rPr>
            </w:pPr>
            <w:r>
              <w:t>NWDAF</w:t>
            </w:r>
          </w:p>
        </w:tc>
      </w:tr>
      <w:tr w:rsidR="00E4322F" w14:paraId="288FA4FD" w14:textId="77777777" w:rsidTr="00931B8F">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1E5F612C" w14:textId="77777777" w:rsidR="00E4322F" w:rsidRDefault="00E4322F" w:rsidP="00931B8F">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C1FA382" w14:textId="77777777" w:rsidR="00E4322F" w:rsidRDefault="00E4322F" w:rsidP="00931B8F">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4D099D9" w14:textId="77777777" w:rsidR="00E4322F" w:rsidRDefault="00E4322F" w:rsidP="00931B8F">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01AB220E" w14:textId="77777777" w:rsidR="00E4322F" w:rsidRDefault="00E4322F" w:rsidP="00931B8F">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1D462F41" w14:textId="77777777" w:rsidR="00E4322F" w:rsidRDefault="00E4322F" w:rsidP="00931B8F">
            <w:pPr>
              <w:pStyle w:val="TAL"/>
            </w:pPr>
            <w:r>
              <w:t>PCF, NSSF,</w:t>
            </w:r>
            <w:r>
              <w:rPr>
                <w:rFonts w:eastAsia="等线"/>
              </w:rPr>
              <w:t xml:space="preserve"> AMF, SMF, NEF, AF, LMF, OAM, NWDAF, DCCF</w:t>
            </w:r>
          </w:p>
        </w:tc>
      </w:tr>
      <w:tr w:rsidR="00E4322F" w14:paraId="14545E94" w14:textId="77777777" w:rsidTr="00931B8F">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29B93642"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1634C3B"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9704D80" w14:textId="77777777" w:rsidR="00E4322F" w:rsidRDefault="00E4322F" w:rsidP="00931B8F">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0459E7B8" w14:textId="77777777" w:rsidR="00E4322F" w:rsidRDefault="00E4322F" w:rsidP="00931B8F">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081B2483" w14:textId="77777777" w:rsidR="00E4322F" w:rsidRDefault="00E4322F" w:rsidP="00931B8F">
            <w:pPr>
              <w:pStyle w:val="TAL"/>
            </w:pPr>
            <w:r>
              <w:t>NWDAF</w:t>
            </w:r>
          </w:p>
        </w:tc>
      </w:tr>
      <w:tr w:rsidR="00E4322F" w14:paraId="0FEB0549" w14:textId="77777777" w:rsidTr="00931B8F">
        <w:tc>
          <w:tcPr>
            <w:tcW w:w="2684" w:type="dxa"/>
            <w:vMerge w:val="restart"/>
            <w:tcBorders>
              <w:top w:val="single" w:sz="6" w:space="0" w:color="auto"/>
              <w:left w:val="single" w:sz="6" w:space="0" w:color="auto"/>
              <w:bottom w:val="single" w:sz="6" w:space="0" w:color="auto"/>
              <w:right w:val="single" w:sz="6" w:space="0" w:color="auto"/>
            </w:tcBorders>
          </w:tcPr>
          <w:p w14:paraId="03BD14F5" w14:textId="77777777" w:rsidR="00E4322F" w:rsidRDefault="00E4322F" w:rsidP="00931B8F">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07D9AF88" w14:textId="77777777" w:rsidR="00E4322F" w:rsidRDefault="00E4322F" w:rsidP="00931B8F">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452FB48B" w14:textId="77777777" w:rsidR="00E4322F" w:rsidRDefault="00E4322F" w:rsidP="00931B8F">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22E24EB" w14:textId="77777777" w:rsidR="00E4322F" w:rsidRDefault="00E4322F" w:rsidP="00931B8F">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F4B1ED7" w14:textId="77777777" w:rsidR="00E4322F" w:rsidRDefault="00E4322F" w:rsidP="00931B8F">
            <w:pPr>
              <w:pStyle w:val="TAL"/>
            </w:pPr>
            <w:r>
              <w:t>NWDAF, DCCF, MFAF</w:t>
            </w:r>
          </w:p>
        </w:tc>
      </w:tr>
      <w:tr w:rsidR="00E4322F" w14:paraId="60617A5F"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46367991"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2E2846C"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6FEE76C" w14:textId="77777777" w:rsidR="00E4322F" w:rsidRDefault="00E4322F" w:rsidP="00931B8F">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C00D8F2" w14:textId="77777777" w:rsidR="00E4322F" w:rsidRDefault="00E4322F" w:rsidP="00931B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8FBD63" w14:textId="77777777" w:rsidR="00E4322F" w:rsidRDefault="00E4322F" w:rsidP="00931B8F">
            <w:pPr>
              <w:spacing w:after="0"/>
              <w:rPr>
                <w:rFonts w:ascii="Arial" w:hAnsi="Arial"/>
                <w:sz w:val="18"/>
              </w:rPr>
            </w:pPr>
          </w:p>
        </w:tc>
      </w:tr>
      <w:tr w:rsidR="00E4322F" w14:paraId="25389C78"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16A06EA6"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3C18B81"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311AC5A" w14:textId="77777777" w:rsidR="00E4322F" w:rsidRDefault="00E4322F" w:rsidP="00931B8F">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80DE663" w14:textId="77777777" w:rsidR="00E4322F" w:rsidRDefault="00E4322F" w:rsidP="00931B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84C612B" w14:textId="77777777" w:rsidR="00E4322F" w:rsidRDefault="00E4322F" w:rsidP="00931B8F">
            <w:pPr>
              <w:spacing w:after="0"/>
              <w:rPr>
                <w:rFonts w:ascii="Arial" w:hAnsi="Arial"/>
                <w:sz w:val="18"/>
              </w:rPr>
            </w:pPr>
          </w:p>
        </w:tc>
      </w:tr>
      <w:tr w:rsidR="00E4322F" w14:paraId="083D94B7"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07D7662A"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D770011"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94A8FD4" w14:textId="77777777" w:rsidR="00E4322F" w:rsidRDefault="00E4322F" w:rsidP="00931B8F">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0C7C710A" w14:textId="77777777" w:rsidR="00E4322F" w:rsidRDefault="00E4322F" w:rsidP="00931B8F">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1D0948E1" w14:textId="77777777" w:rsidR="00E4322F" w:rsidRDefault="00E4322F" w:rsidP="00931B8F">
            <w:pPr>
              <w:pStyle w:val="TAL"/>
            </w:pPr>
            <w:r>
              <w:t>NWDAF, DCCF, MFAF</w:t>
            </w:r>
          </w:p>
        </w:tc>
      </w:tr>
      <w:tr w:rsidR="00E4322F" w14:paraId="4F24BC61" w14:textId="77777777" w:rsidTr="00931B8F">
        <w:tc>
          <w:tcPr>
            <w:tcW w:w="2684" w:type="dxa"/>
            <w:vMerge w:val="restart"/>
            <w:tcBorders>
              <w:top w:val="single" w:sz="6" w:space="0" w:color="auto"/>
              <w:left w:val="single" w:sz="6" w:space="0" w:color="auto"/>
              <w:bottom w:val="single" w:sz="6" w:space="0" w:color="auto"/>
              <w:right w:val="single" w:sz="6" w:space="0" w:color="auto"/>
            </w:tcBorders>
          </w:tcPr>
          <w:p w14:paraId="3D7EF411" w14:textId="77777777" w:rsidR="00E4322F" w:rsidRDefault="00E4322F" w:rsidP="00931B8F">
            <w:pPr>
              <w:pStyle w:val="TAL"/>
              <w:rPr>
                <w:lang w:eastAsia="zh-CN"/>
              </w:rPr>
            </w:pPr>
            <w:proofErr w:type="spellStart"/>
            <w:r>
              <w:rPr>
                <w:lang w:eastAsia="zh-CN"/>
              </w:rPr>
              <w:t>Nnwdaf_MLModelProvision</w:t>
            </w:r>
            <w:proofErr w:type="spellEnd"/>
          </w:p>
          <w:p w14:paraId="4A6603DF" w14:textId="77777777" w:rsidR="00E4322F" w:rsidRDefault="00E4322F" w:rsidP="00931B8F">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46AF57BB" w14:textId="77777777" w:rsidR="00E4322F" w:rsidRDefault="00E4322F" w:rsidP="00931B8F">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4FC572FB" w14:textId="77777777" w:rsidR="00E4322F" w:rsidRDefault="00E4322F" w:rsidP="00931B8F">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4D8DD0D" w14:textId="77777777" w:rsidR="00E4322F" w:rsidRDefault="00E4322F" w:rsidP="00931B8F">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EA51BB4" w14:textId="2E5FE0FF" w:rsidR="00E4322F" w:rsidRDefault="00E4322F" w:rsidP="00931B8F">
            <w:pPr>
              <w:pStyle w:val="TAL"/>
            </w:pPr>
            <w:r>
              <w:rPr>
                <w:lang w:eastAsia="zh-CN"/>
              </w:rPr>
              <w:t>NWDAF</w:t>
            </w:r>
            <w:ins w:id="80" w:author="Huawei" w:date="2024-09-23T21:22:00Z">
              <w:r w:rsidR="0043160F">
                <w:rPr>
                  <w:lang w:eastAsia="zh-CN"/>
                </w:rPr>
                <w:t>, LMF</w:t>
              </w:r>
            </w:ins>
          </w:p>
        </w:tc>
      </w:tr>
      <w:tr w:rsidR="00E4322F" w14:paraId="4227C5FD"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4F5BB5F8"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C60D80B"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A4CD584" w14:textId="77777777" w:rsidR="00E4322F" w:rsidRDefault="00E4322F" w:rsidP="00931B8F">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0A819A5" w14:textId="77777777" w:rsidR="00E4322F" w:rsidRDefault="00E4322F" w:rsidP="00931B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BECAFF8" w14:textId="77777777" w:rsidR="00E4322F" w:rsidRDefault="00E4322F" w:rsidP="00931B8F">
            <w:pPr>
              <w:spacing w:after="0"/>
              <w:rPr>
                <w:rFonts w:ascii="Arial" w:hAnsi="Arial"/>
                <w:sz w:val="18"/>
              </w:rPr>
            </w:pPr>
          </w:p>
        </w:tc>
      </w:tr>
      <w:tr w:rsidR="00E4322F" w14:paraId="61CB997D" w14:textId="77777777" w:rsidTr="00931B8F">
        <w:tc>
          <w:tcPr>
            <w:tcW w:w="2684" w:type="dxa"/>
            <w:vMerge/>
            <w:tcBorders>
              <w:top w:val="single" w:sz="6" w:space="0" w:color="auto"/>
              <w:left w:val="single" w:sz="6" w:space="0" w:color="auto"/>
              <w:bottom w:val="single" w:sz="6" w:space="0" w:color="auto"/>
              <w:right w:val="single" w:sz="6" w:space="0" w:color="auto"/>
            </w:tcBorders>
            <w:vAlign w:val="center"/>
          </w:tcPr>
          <w:p w14:paraId="0AE34F5C" w14:textId="77777777" w:rsidR="00E4322F" w:rsidRDefault="00E4322F" w:rsidP="00931B8F">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D6824BC" w14:textId="77777777" w:rsidR="00E4322F" w:rsidRDefault="00E4322F" w:rsidP="00931B8F">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F560F7F" w14:textId="77777777" w:rsidR="00E4322F" w:rsidRDefault="00E4322F" w:rsidP="00931B8F">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39D54C1" w14:textId="77777777" w:rsidR="00E4322F" w:rsidRDefault="00E4322F" w:rsidP="00931B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5C92CE2" w14:textId="77777777" w:rsidR="00E4322F" w:rsidRDefault="00E4322F" w:rsidP="00931B8F">
            <w:pPr>
              <w:spacing w:after="0"/>
              <w:rPr>
                <w:rFonts w:ascii="Arial" w:hAnsi="Arial"/>
                <w:sz w:val="18"/>
              </w:rPr>
            </w:pPr>
          </w:p>
        </w:tc>
      </w:tr>
      <w:tr w:rsidR="00E4322F" w14:paraId="299CB11A" w14:textId="77777777" w:rsidTr="00931B8F">
        <w:trPr>
          <w:trHeight w:val="477"/>
        </w:trPr>
        <w:tc>
          <w:tcPr>
            <w:tcW w:w="2684" w:type="dxa"/>
            <w:vMerge w:val="restart"/>
            <w:tcBorders>
              <w:top w:val="single" w:sz="6" w:space="0" w:color="auto"/>
              <w:left w:val="single" w:sz="6" w:space="0" w:color="auto"/>
              <w:right w:val="single" w:sz="6" w:space="0" w:color="auto"/>
            </w:tcBorders>
          </w:tcPr>
          <w:p w14:paraId="5ACC43E0" w14:textId="77777777" w:rsidR="00E4322F" w:rsidRDefault="00E4322F" w:rsidP="00931B8F">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6954BEB1" w14:textId="77777777" w:rsidR="00E4322F" w:rsidRDefault="00E4322F" w:rsidP="00931B8F">
            <w:pPr>
              <w:pStyle w:val="TAN"/>
            </w:pPr>
            <w:r>
              <w:t>(NOTE 3)</w:t>
            </w:r>
          </w:p>
        </w:tc>
        <w:tc>
          <w:tcPr>
            <w:tcW w:w="2007" w:type="dxa"/>
            <w:vMerge w:val="restart"/>
            <w:tcBorders>
              <w:top w:val="single" w:sz="6" w:space="0" w:color="auto"/>
              <w:left w:val="single" w:sz="6" w:space="0" w:color="auto"/>
              <w:right w:val="single" w:sz="6" w:space="0" w:color="auto"/>
            </w:tcBorders>
          </w:tcPr>
          <w:p w14:paraId="73246FBA" w14:textId="77777777" w:rsidR="00E4322F" w:rsidRDefault="00E4322F" w:rsidP="00931B8F">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57DF3432" w14:textId="77777777" w:rsidR="00E4322F" w:rsidRDefault="00E4322F" w:rsidP="00931B8F">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28E2454C" w14:textId="77777777" w:rsidR="00E4322F" w:rsidRDefault="00E4322F" w:rsidP="00931B8F">
            <w:pPr>
              <w:pStyle w:val="TAL"/>
            </w:pPr>
            <w:r>
              <w:t>Subscribe / Notify</w:t>
            </w:r>
          </w:p>
        </w:tc>
        <w:tc>
          <w:tcPr>
            <w:tcW w:w="1533" w:type="dxa"/>
            <w:vMerge w:val="restart"/>
            <w:tcBorders>
              <w:top w:val="single" w:sz="6" w:space="0" w:color="auto"/>
              <w:left w:val="single" w:sz="6" w:space="0" w:color="auto"/>
              <w:right w:val="single" w:sz="6" w:space="0" w:color="auto"/>
            </w:tcBorders>
          </w:tcPr>
          <w:p w14:paraId="0B893401" w14:textId="77777777" w:rsidR="00E4322F" w:rsidRDefault="00E4322F" w:rsidP="00931B8F">
            <w:pPr>
              <w:pStyle w:val="TAN"/>
            </w:pPr>
            <w:r>
              <w:t>NWDAF</w:t>
            </w:r>
          </w:p>
        </w:tc>
      </w:tr>
      <w:tr w:rsidR="00E4322F" w14:paraId="529DB7ED" w14:textId="77777777" w:rsidTr="00931B8F">
        <w:trPr>
          <w:trHeight w:val="477"/>
        </w:trPr>
        <w:tc>
          <w:tcPr>
            <w:tcW w:w="2684" w:type="dxa"/>
            <w:vMerge/>
            <w:tcBorders>
              <w:left w:val="single" w:sz="6" w:space="0" w:color="auto"/>
              <w:right w:val="single" w:sz="6" w:space="0" w:color="auto"/>
            </w:tcBorders>
          </w:tcPr>
          <w:p w14:paraId="7B4308C2" w14:textId="77777777" w:rsidR="00E4322F" w:rsidRDefault="00E4322F" w:rsidP="00931B8F">
            <w:pPr>
              <w:pStyle w:val="TAL"/>
            </w:pPr>
          </w:p>
        </w:tc>
        <w:tc>
          <w:tcPr>
            <w:tcW w:w="2007" w:type="dxa"/>
            <w:vMerge/>
            <w:tcBorders>
              <w:left w:val="single" w:sz="6" w:space="0" w:color="auto"/>
              <w:right w:val="single" w:sz="6" w:space="0" w:color="auto"/>
            </w:tcBorders>
          </w:tcPr>
          <w:p w14:paraId="55B40445" w14:textId="77777777" w:rsidR="00E4322F" w:rsidRDefault="00E4322F" w:rsidP="00931B8F">
            <w:pPr>
              <w:pStyle w:val="TAL"/>
            </w:pPr>
          </w:p>
        </w:tc>
        <w:tc>
          <w:tcPr>
            <w:tcW w:w="1955" w:type="dxa"/>
            <w:tcBorders>
              <w:top w:val="single" w:sz="6" w:space="0" w:color="auto"/>
              <w:left w:val="single" w:sz="6" w:space="0" w:color="auto"/>
              <w:bottom w:val="single" w:sz="6" w:space="0" w:color="auto"/>
              <w:right w:val="single" w:sz="6" w:space="0" w:color="auto"/>
            </w:tcBorders>
          </w:tcPr>
          <w:p w14:paraId="7614A667" w14:textId="77777777" w:rsidR="00E4322F" w:rsidRDefault="00E4322F" w:rsidP="00931B8F">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1140A75F" w14:textId="77777777" w:rsidR="00E4322F" w:rsidRDefault="00E4322F" w:rsidP="00931B8F">
            <w:pPr>
              <w:pStyle w:val="TAL"/>
              <w:rPr>
                <w:rFonts w:eastAsia="等线"/>
              </w:rPr>
            </w:pPr>
          </w:p>
        </w:tc>
        <w:tc>
          <w:tcPr>
            <w:tcW w:w="1533" w:type="dxa"/>
            <w:vMerge/>
            <w:tcBorders>
              <w:left w:val="single" w:sz="6" w:space="0" w:color="auto"/>
              <w:right w:val="single" w:sz="6" w:space="0" w:color="auto"/>
            </w:tcBorders>
          </w:tcPr>
          <w:p w14:paraId="786194FD" w14:textId="77777777" w:rsidR="00E4322F" w:rsidRDefault="00E4322F" w:rsidP="00931B8F">
            <w:pPr>
              <w:pStyle w:val="TAN"/>
              <w:rPr>
                <w:rFonts w:eastAsia="等线"/>
              </w:rPr>
            </w:pPr>
          </w:p>
        </w:tc>
      </w:tr>
      <w:tr w:rsidR="00E4322F" w14:paraId="782C7332" w14:textId="77777777" w:rsidTr="00931B8F">
        <w:trPr>
          <w:trHeight w:val="477"/>
        </w:trPr>
        <w:tc>
          <w:tcPr>
            <w:tcW w:w="2684" w:type="dxa"/>
            <w:vMerge/>
            <w:tcBorders>
              <w:left w:val="single" w:sz="6" w:space="0" w:color="auto"/>
              <w:bottom w:val="single" w:sz="6" w:space="0" w:color="auto"/>
              <w:right w:val="single" w:sz="6" w:space="0" w:color="auto"/>
            </w:tcBorders>
          </w:tcPr>
          <w:p w14:paraId="07A5EF6B" w14:textId="77777777" w:rsidR="00E4322F" w:rsidRDefault="00E4322F" w:rsidP="00931B8F">
            <w:pPr>
              <w:pStyle w:val="TAL"/>
              <w:rPr>
                <w:rFonts w:eastAsia="等线"/>
              </w:rPr>
            </w:pPr>
          </w:p>
        </w:tc>
        <w:tc>
          <w:tcPr>
            <w:tcW w:w="2007" w:type="dxa"/>
            <w:vMerge/>
            <w:tcBorders>
              <w:left w:val="single" w:sz="6" w:space="0" w:color="auto"/>
              <w:bottom w:val="single" w:sz="6" w:space="0" w:color="auto"/>
              <w:right w:val="single" w:sz="6" w:space="0" w:color="auto"/>
            </w:tcBorders>
          </w:tcPr>
          <w:p w14:paraId="03DE9A11" w14:textId="77777777" w:rsidR="00E4322F" w:rsidRDefault="00E4322F" w:rsidP="00931B8F">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0DC92883" w14:textId="77777777" w:rsidR="00E4322F" w:rsidRDefault="00E4322F" w:rsidP="00931B8F">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7923F51D" w14:textId="77777777" w:rsidR="00E4322F" w:rsidRDefault="00E4322F" w:rsidP="00931B8F">
            <w:pPr>
              <w:pStyle w:val="TAL"/>
              <w:rPr>
                <w:rFonts w:eastAsia="等线"/>
              </w:rPr>
            </w:pPr>
          </w:p>
        </w:tc>
        <w:tc>
          <w:tcPr>
            <w:tcW w:w="1533" w:type="dxa"/>
            <w:vMerge/>
            <w:tcBorders>
              <w:left w:val="single" w:sz="6" w:space="0" w:color="auto"/>
              <w:bottom w:val="single" w:sz="6" w:space="0" w:color="auto"/>
              <w:right w:val="single" w:sz="6" w:space="0" w:color="auto"/>
            </w:tcBorders>
          </w:tcPr>
          <w:p w14:paraId="737F5D55" w14:textId="77777777" w:rsidR="00E4322F" w:rsidRDefault="00E4322F" w:rsidP="00931B8F">
            <w:pPr>
              <w:pStyle w:val="TAN"/>
              <w:rPr>
                <w:rFonts w:eastAsia="等线"/>
              </w:rPr>
            </w:pPr>
          </w:p>
        </w:tc>
      </w:tr>
      <w:tr w:rsidR="00E4322F" w14:paraId="411D12F9" w14:textId="77777777" w:rsidTr="00931B8F">
        <w:trPr>
          <w:trHeight w:val="482"/>
        </w:trPr>
        <w:tc>
          <w:tcPr>
            <w:tcW w:w="2684" w:type="dxa"/>
            <w:vMerge w:val="restart"/>
            <w:tcBorders>
              <w:top w:val="single" w:sz="6" w:space="0" w:color="auto"/>
              <w:left w:val="single" w:sz="6" w:space="0" w:color="auto"/>
              <w:right w:val="single" w:sz="6" w:space="0" w:color="auto"/>
            </w:tcBorders>
          </w:tcPr>
          <w:p w14:paraId="5C4C45F7" w14:textId="77777777" w:rsidR="00E4322F" w:rsidRDefault="00E4322F" w:rsidP="00931B8F">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7524F7DC" w14:textId="77777777" w:rsidR="00E4322F" w:rsidRDefault="00E4322F" w:rsidP="00931B8F">
            <w:pPr>
              <w:pStyle w:val="TAN"/>
              <w:ind w:left="0" w:firstLine="0"/>
            </w:pPr>
          </w:p>
        </w:tc>
        <w:tc>
          <w:tcPr>
            <w:tcW w:w="2007" w:type="dxa"/>
            <w:vMerge w:val="restart"/>
            <w:tcBorders>
              <w:top w:val="single" w:sz="6" w:space="0" w:color="auto"/>
              <w:left w:val="single" w:sz="6" w:space="0" w:color="auto"/>
              <w:right w:val="single" w:sz="6" w:space="0" w:color="auto"/>
            </w:tcBorders>
          </w:tcPr>
          <w:p w14:paraId="264598AD" w14:textId="77777777" w:rsidR="00E4322F" w:rsidRDefault="00E4322F" w:rsidP="00931B8F">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56FEF219" w14:textId="77777777" w:rsidR="00E4322F" w:rsidRDefault="00E4322F" w:rsidP="00931B8F">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0D9A8D57" w14:textId="77777777" w:rsidR="00E4322F" w:rsidRDefault="00E4322F" w:rsidP="00931B8F">
            <w:pPr>
              <w:pStyle w:val="TAL"/>
            </w:pPr>
            <w:r>
              <w:t>Subscribe / Notify</w:t>
            </w:r>
          </w:p>
        </w:tc>
        <w:tc>
          <w:tcPr>
            <w:tcW w:w="1533" w:type="dxa"/>
            <w:vMerge w:val="restart"/>
            <w:tcBorders>
              <w:top w:val="single" w:sz="6" w:space="0" w:color="auto"/>
              <w:left w:val="single" w:sz="6" w:space="0" w:color="auto"/>
              <w:right w:val="single" w:sz="6" w:space="0" w:color="auto"/>
            </w:tcBorders>
          </w:tcPr>
          <w:p w14:paraId="7D2CF76D" w14:textId="77777777" w:rsidR="00E4322F" w:rsidRDefault="00E4322F" w:rsidP="00931B8F">
            <w:pPr>
              <w:pStyle w:val="TAN"/>
            </w:pPr>
            <w:r>
              <w:t>NWDAF</w:t>
            </w:r>
          </w:p>
        </w:tc>
      </w:tr>
      <w:tr w:rsidR="00E4322F" w14:paraId="1B716AA3" w14:textId="77777777" w:rsidTr="00931B8F">
        <w:trPr>
          <w:trHeight w:val="541"/>
        </w:trPr>
        <w:tc>
          <w:tcPr>
            <w:tcW w:w="2684" w:type="dxa"/>
            <w:vMerge/>
            <w:tcBorders>
              <w:left w:val="single" w:sz="6" w:space="0" w:color="auto"/>
              <w:right w:val="single" w:sz="6" w:space="0" w:color="auto"/>
            </w:tcBorders>
          </w:tcPr>
          <w:p w14:paraId="136DB666"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2FB15A8" w14:textId="77777777" w:rsidR="00E4322F" w:rsidRDefault="00E4322F" w:rsidP="00931B8F">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57ACD7C" w14:textId="77777777" w:rsidR="00E4322F" w:rsidRDefault="00E4322F" w:rsidP="00931B8F">
            <w:pPr>
              <w:pStyle w:val="TAN"/>
            </w:pPr>
            <w:r>
              <w:rPr>
                <w:rFonts w:eastAsia="等线"/>
              </w:rPr>
              <w:t>Unsubscribe</w:t>
            </w:r>
          </w:p>
        </w:tc>
        <w:tc>
          <w:tcPr>
            <w:tcW w:w="1417" w:type="dxa"/>
            <w:vMerge/>
            <w:tcBorders>
              <w:left w:val="single" w:sz="6" w:space="0" w:color="auto"/>
              <w:right w:val="single" w:sz="6" w:space="0" w:color="auto"/>
            </w:tcBorders>
          </w:tcPr>
          <w:p w14:paraId="7329E6D6" w14:textId="77777777" w:rsidR="00E4322F" w:rsidRDefault="00E4322F" w:rsidP="00931B8F">
            <w:pPr>
              <w:pStyle w:val="TAL"/>
            </w:pPr>
          </w:p>
        </w:tc>
        <w:tc>
          <w:tcPr>
            <w:tcW w:w="1533" w:type="dxa"/>
            <w:vMerge/>
            <w:tcBorders>
              <w:left w:val="single" w:sz="6" w:space="0" w:color="auto"/>
              <w:right w:val="single" w:sz="6" w:space="0" w:color="auto"/>
            </w:tcBorders>
          </w:tcPr>
          <w:p w14:paraId="298982F3" w14:textId="77777777" w:rsidR="00E4322F" w:rsidRDefault="00E4322F" w:rsidP="00931B8F">
            <w:pPr>
              <w:pStyle w:val="TAN"/>
            </w:pPr>
          </w:p>
        </w:tc>
      </w:tr>
      <w:tr w:rsidR="00E4322F" w14:paraId="7CE39103" w14:textId="77777777" w:rsidTr="00931B8F">
        <w:trPr>
          <w:trHeight w:val="581"/>
        </w:trPr>
        <w:tc>
          <w:tcPr>
            <w:tcW w:w="2684" w:type="dxa"/>
            <w:vMerge/>
            <w:tcBorders>
              <w:left w:val="single" w:sz="6" w:space="0" w:color="auto"/>
              <w:right w:val="single" w:sz="6" w:space="0" w:color="auto"/>
            </w:tcBorders>
          </w:tcPr>
          <w:p w14:paraId="6914B831"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AEB2CDB" w14:textId="77777777" w:rsidR="00E4322F" w:rsidRDefault="00E4322F" w:rsidP="00931B8F">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B24AD78" w14:textId="77777777" w:rsidR="00E4322F" w:rsidRDefault="00E4322F" w:rsidP="00931B8F">
            <w:pPr>
              <w:pStyle w:val="TAN"/>
            </w:pPr>
            <w:r>
              <w:rPr>
                <w:rFonts w:eastAsia="等线"/>
              </w:rPr>
              <w:t>Notify</w:t>
            </w:r>
          </w:p>
        </w:tc>
        <w:tc>
          <w:tcPr>
            <w:tcW w:w="1417" w:type="dxa"/>
            <w:vMerge/>
            <w:tcBorders>
              <w:left w:val="single" w:sz="6" w:space="0" w:color="auto"/>
              <w:right w:val="single" w:sz="6" w:space="0" w:color="auto"/>
            </w:tcBorders>
          </w:tcPr>
          <w:p w14:paraId="191F9B41" w14:textId="77777777" w:rsidR="00E4322F" w:rsidRDefault="00E4322F" w:rsidP="00931B8F">
            <w:pPr>
              <w:pStyle w:val="TAL"/>
            </w:pPr>
          </w:p>
        </w:tc>
        <w:tc>
          <w:tcPr>
            <w:tcW w:w="1533" w:type="dxa"/>
            <w:vMerge/>
            <w:tcBorders>
              <w:left w:val="single" w:sz="6" w:space="0" w:color="auto"/>
              <w:right w:val="single" w:sz="6" w:space="0" w:color="auto"/>
            </w:tcBorders>
          </w:tcPr>
          <w:p w14:paraId="6C93CB1A" w14:textId="77777777" w:rsidR="00E4322F" w:rsidRDefault="00E4322F" w:rsidP="00931B8F">
            <w:pPr>
              <w:pStyle w:val="TAN"/>
            </w:pPr>
          </w:p>
        </w:tc>
      </w:tr>
      <w:tr w:rsidR="00E4322F" w14:paraId="7DDD6E43" w14:textId="77777777" w:rsidTr="00931B8F">
        <w:trPr>
          <w:trHeight w:val="406"/>
        </w:trPr>
        <w:tc>
          <w:tcPr>
            <w:tcW w:w="2684" w:type="dxa"/>
            <w:vMerge/>
            <w:tcBorders>
              <w:left w:val="single" w:sz="6" w:space="0" w:color="auto"/>
              <w:right w:val="single" w:sz="6" w:space="0" w:color="auto"/>
            </w:tcBorders>
          </w:tcPr>
          <w:p w14:paraId="413F27EF"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EEBE1CE" w14:textId="77777777" w:rsidR="00E4322F" w:rsidRDefault="00E4322F" w:rsidP="00931B8F">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A42577B" w14:textId="77777777" w:rsidR="00E4322F" w:rsidRDefault="00E4322F" w:rsidP="00931B8F">
            <w:pPr>
              <w:pStyle w:val="TAN"/>
            </w:pPr>
            <w:r>
              <w:rPr>
                <w:lang w:eastAsia="ja-JP"/>
              </w:rPr>
              <w:t>Register</w:t>
            </w:r>
          </w:p>
        </w:tc>
        <w:tc>
          <w:tcPr>
            <w:tcW w:w="1417" w:type="dxa"/>
            <w:vMerge w:val="restart"/>
            <w:tcBorders>
              <w:left w:val="single" w:sz="6" w:space="0" w:color="auto"/>
              <w:right w:val="single" w:sz="6" w:space="0" w:color="auto"/>
            </w:tcBorders>
          </w:tcPr>
          <w:p w14:paraId="4E22D3A3" w14:textId="77777777" w:rsidR="00E4322F" w:rsidRDefault="00E4322F" w:rsidP="00931B8F">
            <w:pPr>
              <w:pStyle w:val="TAL"/>
            </w:pPr>
            <w:r>
              <w:t>Request / Response</w:t>
            </w:r>
          </w:p>
        </w:tc>
        <w:tc>
          <w:tcPr>
            <w:tcW w:w="1533" w:type="dxa"/>
            <w:vMerge/>
            <w:tcBorders>
              <w:left w:val="single" w:sz="6" w:space="0" w:color="auto"/>
              <w:right w:val="single" w:sz="6" w:space="0" w:color="auto"/>
            </w:tcBorders>
          </w:tcPr>
          <w:p w14:paraId="291DF8C5" w14:textId="77777777" w:rsidR="00E4322F" w:rsidRDefault="00E4322F" w:rsidP="00931B8F">
            <w:pPr>
              <w:pStyle w:val="TAN"/>
            </w:pPr>
          </w:p>
        </w:tc>
      </w:tr>
      <w:tr w:rsidR="00E4322F" w14:paraId="289C9E8F" w14:textId="77777777" w:rsidTr="00931B8F">
        <w:trPr>
          <w:trHeight w:val="818"/>
        </w:trPr>
        <w:tc>
          <w:tcPr>
            <w:tcW w:w="2684" w:type="dxa"/>
            <w:vMerge/>
            <w:tcBorders>
              <w:left w:val="single" w:sz="6" w:space="0" w:color="auto"/>
              <w:right w:val="single" w:sz="6" w:space="0" w:color="auto"/>
            </w:tcBorders>
          </w:tcPr>
          <w:p w14:paraId="32DBF23B"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AE89EDF" w14:textId="77777777" w:rsidR="00E4322F" w:rsidRDefault="00E4322F" w:rsidP="00931B8F">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92397E6" w14:textId="77777777" w:rsidR="00E4322F" w:rsidRDefault="00E4322F" w:rsidP="00931B8F">
            <w:pPr>
              <w:pStyle w:val="TAN"/>
            </w:pPr>
            <w:r>
              <w:rPr>
                <w:lang w:eastAsia="ja-JP"/>
              </w:rPr>
              <w:t>Deregister</w:t>
            </w:r>
          </w:p>
        </w:tc>
        <w:tc>
          <w:tcPr>
            <w:tcW w:w="1417" w:type="dxa"/>
            <w:vMerge/>
            <w:tcBorders>
              <w:left w:val="single" w:sz="6" w:space="0" w:color="auto"/>
              <w:right w:val="single" w:sz="6" w:space="0" w:color="auto"/>
            </w:tcBorders>
          </w:tcPr>
          <w:p w14:paraId="3586FF96" w14:textId="77777777" w:rsidR="00E4322F" w:rsidRDefault="00E4322F" w:rsidP="00931B8F">
            <w:pPr>
              <w:pStyle w:val="TAL"/>
            </w:pPr>
          </w:p>
        </w:tc>
        <w:tc>
          <w:tcPr>
            <w:tcW w:w="1533" w:type="dxa"/>
            <w:vMerge/>
            <w:tcBorders>
              <w:left w:val="single" w:sz="6" w:space="0" w:color="auto"/>
              <w:right w:val="single" w:sz="6" w:space="0" w:color="auto"/>
            </w:tcBorders>
          </w:tcPr>
          <w:p w14:paraId="1707FDB4" w14:textId="77777777" w:rsidR="00E4322F" w:rsidRDefault="00E4322F" w:rsidP="00931B8F">
            <w:pPr>
              <w:pStyle w:val="TAN"/>
            </w:pPr>
          </w:p>
        </w:tc>
      </w:tr>
      <w:tr w:rsidR="00E4322F" w14:paraId="1D415576" w14:textId="77777777" w:rsidTr="00931B8F">
        <w:trPr>
          <w:trHeight w:val="296"/>
        </w:trPr>
        <w:tc>
          <w:tcPr>
            <w:tcW w:w="2684" w:type="dxa"/>
            <w:vMerge w:val="restart"/>
            <w:tcBorders>
              <w:left w:val="single" w:sz="6" w:space="0" w:color="auto"/>
              <w:right w:val="single" w:sz="6" w:space="0" w:color="auto"/>
            </w:tcBorders>
          </w:tcPr>
          <w:p w14:paraId="1B7BA852" w14:textId="77777777" w:rsidR="00E4322F" w:rsidRDefault="00E4322F" w:rsidP="00931B8F">
            <w:pPr>
              <w:keepNext/>
              <w:keepLines/>
              <w:spacing w:after="0"/>
              <w:ind w:left="851" w:hanging="851"/>
              <w:rPr>
                <w:rFonts w:ascii="Arial" w:hAnsi="Arial"/>
                <w:sz w:val="18"/>
              </w:rPr>
            </w:pPr>
            <w:proofErr w:type="spellStart"/>
            <w:r>
              <w:rPr>
                <w:rFonts w:ascii="Arial" w:hAnsi="Arial"/>
                <w:sz w:val="18"/>
              </w:rPr>
              <w:t>Nnwdaf_RoamingData</w:t>
            </w:r>
            <w:proofErr w:type="spellEnd"/>
          </w:p>
          <w:p w14:paraId="71F5197E" w14:textId="77777777" w:rsidR="00E4322F" w:rsidRDefault="00E4322F" w:rsidP="00931B8F">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62DFF075" w14:textId="77777777" w:rsidR="00E4322F" w:rsidRDefault="00E4322F" w:rsidP="00931B8F">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441891BE" w14:textId="77777777" w:rsidR="00E4322F" w:rsidRDefault="00E4322F" w:rsidP="00931B8F">
            <w:pPr>
              <w:pStyle w:val="TAN"/>
              <w:rPr>
                <w:lang w:eastAsia="ja-JP"/>
              </w:rPr>
            </w:pPr>
            <w:r>
              <w:t>Subscribe</w:t>
            </w:r>
          </w:p>
        </w:tc>
        <w:tc>
          <w:tcPr>
            <w:tcW w:w="1417" w:type="dxa"/>
            <w:vMerge w:val="restart"/>
            <w:tcBorders>
              <w:left w:val="single" w:sz="6" w:space="0" w:color="auto"/>
              <w:right w:val="single" w:sz="6" w:space="0" w:color="auto"/>
            </w:tcBorders>
          </w:tcPr>
          <w:p w14:paraId="7D9C0CAC" w14:textId="77777777" w:rsidR="00E4322F" w:rsidRDefault="00E4322F" w:rsidP="00931B8F">
            <w:pPr>
              <w:pStyle w:val="TAL"/>
            </w:pPr>
            <w:r>
              <w:t>Subscribe / Notify</w:t>
            </w:r>
          </w:p>
        </w:tc>
        <w:tc>
          <w:tcPr>
            <w:tcW w:w="1533" w:type="dxa"/>
            <w:vMerge w:val="restart"/>
            <w:tcBorders>
              <w:left w:val="single" w:sz="6" w:space="0" w:color="auto"/>
              <w:right w:val="single" w:sz="6" w:space="0" w:color="auto"/>
            </w:tcBorders>
          </w:tcPr>
          <w:p w14:paraId="669F1CD7" w14:textId="77777777" w:rsidR="00E4322F" w:rsidRDefault="00E4322F" w:rsidP="00931B8F">
            <w:pPr>
              <w:pStyle w:val="TAN"/>
              <w:ind w:left="0" w:firstLine="0"/>
            </w:pPr>
            <w:r>
              <w:t>H-RE-NWDAF,</w:t>
            </w:r>
          </w:p>
          <w:p w14:paraId="012255C7" w14:textId="77777777" w:rsidR="00E4322F" w:rsidRDefault="00E4322F" w:rsidP="00931B8F">
            <w:pPr>
              <w:pStyle w:val="TAN"/>
              <w:ind w:left="0" w:firstLine="0"/>
            </w:pPr>
            <w:r>
              <w:t>V-RE-NWDAF</w:t>
            </w:r>
          </w:p>
        </w:tc>
      </w:tr>
      <w:tr w:rsidR="00E4322F" w14:paraId="366D090C" w14:textId="77777777" w:rsidTr="00931B8F">
        <w:trPr>
          <w:trHeight w:val="294"/>
        </w:trPr>
        <w:tc>
          <w:tcPr>
            <w:tcW w:w="2684" w:type="dxa"/>
            <w:vMerge/>
            <w:tcBorders>
              <w:left w:val="single" w:sz="6" w:space="0" w:color="auto"/>
              <w:right w:val="single" w:sz="6" w:space="0" w:color="auto"/>
            </w:tcBorders>
          </w:tcPr>
          <w:p w14:paraId="6E78631C"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B7F2D4F" w14:textId="77777777" w:rsidR="00E4322F" w:rsidRDefault="00E4322F" w:rsidP="00931B8F">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78FA02CB" w14:textId="77777777" w:rsidR="00E4322F" w:rsidRDefault="00E4322F" w:rsidP="00931B8F">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2A4A1072" w14:textId="77777777" w:rsidR="00E4322F" w:rsidRDefault="00E4322F" w:rsidP="00931B8F">
            <w:pPr>
              <w:pStyle w:val="TAL"/>
            </w:pPr>
          </w:p>
        </w:tc>
        <w:tc>
          <w:tcPr>
            <w:tcW w:w="1533" w:type="dxa"/>
            <w:vMerge/>
            <w:tcBorders>
              <w:left w:val="single" w:sz="6" w:space="0" w:color="auto"/>
              <w:right w:val="single" w:sz="6" w:space="0" w:color="auto"/>
            </w:tcBorders>
          </w:tcPr>
          <w:p w14:paraId="7665B210" w14:textId="77777777" w:rsidR="00E4322F" w:rsidRDefault="00E4322F" w:rsidP="00931B8F">
            <w:pPr>
              <w:pStyle w:val="TAN"/>
            </w:pPr>
          </w:p>
        </w:tc>
      </w:tr>
      <w:tr w:rsidR="00E4322F" w14:paraId="75D39028" w14:textId="77777777" w:rsidTr="00931B8F">
        <w:trPr>
          <w:trHeight w:val="294"/>
        </w:trPr>
        <w:tc>
          <w:tcPr>
            <w:tcW w:w="2684" w:type="dxa"/>
            <w:vMerge/>
            <w:tcBorders>
              <w:left w:val="single" w:sz="6" w:space="0" w:color="auto"/>
              <w:right w:val="single" w:sz="6" w:space="0" w:color="auto"/>
            </w:tcBorders>
          </w:tcPr>
          <w:p w14:paraId="1000E74E"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DB65BED" w14:textId="77777777" w:rsidR="00E4322F" w:rsidRDefault="00E4322F" w:rsidP="00931B8F">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7F15C9B" w14:textId="77777777" w:rsidR="00E4322F" w:rsidRDefault="00E4322F" w:rsidP="00931B8F">
            <w:pPr>
              <w:pStyle w:val="TAN"/>
              <w:rPr>
                <w:lang w:eastAsia="ja-JP"/>
              </w:rPr>
            </w:pPr>
            <w:r>
              <w:rPr>
                <w:rFonts w:eastAsia="等线"/>
              </w:rPr>
              <w:t>Notify</w:t>
            </w:r>
          </w:p>
        </w:tc>
        <w:tc>
          <w:tcPr>
            <w:tcW w:w="1417" w:type="dxa"/>
            <w:vMerge/>
            <w:tcBorders>
              <w:left w:val="single" w:sz="6" w:space="0" w:color="auto"/>
              <w:right w:val="single" w:sz="6" w:space="0" w:color="auto"/>
            </w:tcBorders>
          </w:tcPr>
          <w:p w14:paraId="717A610D" w14:textId="77777777" w:rsidR="00E4322F" w:rsidRDefault="00E4322F" w:rsidP="00931B8F">
            <w:pPr>
              <w:pStyle w:val="TAL"/>
            </w:pPr>
          </w:p>
        </w:tc>
        <w:tc>
          <w:tcPr>
            <w:tcW w:w="1533" w:type="dxa"/>
            <w:vMerge/>
            <w:tcBorders>
              <w:left w:val="single" w:sz="6" w:space="0" w:color="auto"/>
              <w:right w:val="single" w:sz="6" w:space="0" w:color="auto"/>
            </w:tcBorders>
          </w:tcPr>
          <w:p w14:paraId="7EEA1925" w14:textId="77777777" w:rsidR="00E4322F" w:rsidRDefault="00E4322F" w:rsidP="00931B8F">
            <w:pPr>
              <w:pStyle w:val="TAN"/>
            </w:pPr>
          </w:p>
        </w:tc>
      </w:tr>
      <w:tr w:rsidR="00E4322F" w14:paraId="5461ADEB" w14:textId="77777777" w:rsidTr="00931B8F">
        <w:trPr>
          <w:trHeight w:val="491"/>
        </w:trPr>
        <w:tc>
          <w:tcPr>
            <w:tcW w:w="2684" w:type="dxa"/>
            <w:vMerge w:val="restart"/>
            <w:tcBorders>
              <w:left w:val="single" w:sz="6" w:space="0" w:color="auto"/>
              <w:right w:val="single" w:sz="6" w:space="0" w:color="auto"/>
            </w:tcBorders>
          </w:tcPr>
          <w:p w14:paraId="504E4824" w14:textId="77777777" w:rsidR="00E4322F" w:rsidRDefault="00E4322F" w:rsidP="00931B8F">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66325F6C" w14:textId="77777777" w:rsidR="00E4322F" w:rsidRDefault="00E4322F" w:rsidP="00931B8F">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3583A3FA" w14:textId="77777777" w:rsidR="00E4322F" w:rsidRDefault="00E4322F" w:rsidP="00931B8F">
            <w:pPr>
              <w:pStyle w:val="TAN"/>
              <w:rPr>
                <w:rFonts w:eastAsia="等线"/>
              </w:rPr>
            </w:pPr>
            <w:r>
              <w:t>Subscribe (NOTE 4)</w:t>
            </w:r>
          </w:p>
        </w:tc>
        <w:tc>
          <w:tcPr>
            <w:tcW w:w="1417" w:type="dxa"/>
            <w:vMerge w:val="restart"/>
            <w:tcBorders>
              <w:left w:val="single" w:sz="6" w:space="0" w:color="auto"/>
              <w:right w:val="single" w:sz="6" w:space="0" w:color="auto"/>
            </w:tcBorders>
          </w:tcPr>
          <w:p w14:paraId="16367D52" w14:textId="77777777" w:rsidR="00E4322F" w:rsidRDefault="00E4322F" w:rsidP="00931B8F">
            <w:pPr>
              <w:pStyle w:val="TAL"/>
            </w:pPr>
            <w:r>
              <w:t>Subscribe / Notify</w:t>
            </w:r>
          </w:p>
        </w:tc>
        <w:tc>
          <w:tcPr>
            <w:tcW w:w="1533" w:type="dxa"/>
            <w:vMerge w:val="restart"/>
            <w:tcBorders>
              <w:left w:val="single" w:sz="6" w:space="0" w:color="auto"/>
              <w:right w:val="single" w:sz="6" w:space="0" w:color="auto"/>
            </w:tcBorders>
          </w:tcPr>
          <w:p w14:paraId="437281EA" w14:textId="77777777" w:rsidR="00E4322F" w:rsidRDefault="00E4322F" w:rsidP="00931B8F">
            <w:pPr>
              <w:pStyle w:val="TAN"/>
              <w:ind w:left="0" w:firstLine="0"/>
              <w:rPr>
                <w:rFonts w:cs="Arial"/>
                <w:szCs w:val="18"/>
              </w:rPr>
            </w:pPr>
            <w:r>
              <w:rPr>
                <w:rFonts w:cs="Arial"/>
                <w:szCs w:val="18"/>
              </w:rPr>
              <w:t>H-RE-NWDAF,</w:t>
            </w:r>
          </w:p>
          <w:p w14:paraId="1AEEC0A8" w14:textId="77777777" w:rsidR="00E4322F" w:rsidRDefault="00E4322F" w:rsidP="00931B8F">
            <w:pPr>
              <w:pStyle w:val="TAN"/>
            </w:pPr>
            <w:r>
              <w:rPr>
                <w:rFonts w:cs="Arial"/>
                <w:szCs w:val="18"/>
              </w:rPr>
              <w:t>V-RE-NWDAF</w:t>
            </w:r>
          </w:p>
        </w:tc>
      </w:tr>
      <w:tr w:rsidR="00E4322F" w14:paraId="46D77068" w14:textId="77777777" w:rsidTr="00931B8F">
        <w:trPr>
          <w:trHeight w:val="489"/>
        </w:trPr>
        <w:tc>
          <w:tcPr>
            <w:tcW w:w="2684" w:type="dxa"/>
            <w:vMerge/>
            <w:tcBorders>
              <w:left w:val="single" w:sz="6" w:space="0" w:color="auto"/>
              <w:right w:val="single" w:sz="6" w:space="0" w:color="auto"/>
            </w:tcBorders>
          </w:tcPr>
          <w:p w14:paraId="4259F5C0"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0359760" w14:textId="77777777" w:rsidR="00E4322F" w:rsidRDefault="00E4322F" w:rsidP="00931B8F">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2FD026E" w14:textId="77777777" w:rsidR="00E4322F" w:rsidRDefault="00E4322F" w:rsidP="00931B8F">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6F533DE1" w14:textId="77777777" w:rsidR="00E4322F" w:rsidRDefault="00E4322F" w:rsidP="00931B8F">
            <w:pPr>
              <w:pStyle w:val="TAL"/>
            </w:pPr>
          </w:p>
        </w:tc>
        <w:tc>
          <w:tcPr>
            <w:tcW w:w="1533" w:type="dxa"/>
            <w:vMerge/>
            <w:tcBorders>
              <w:left w:val="single" w:sz="6" w:space="0" w:color="auto"/>
              <w:right w:val="single" w:sz="6" w:space="0" w:color="auto"/>
            </w:tcBorders>
          </w:tcPr>
          <w:p w14:paraId="6779CDC2" w14:textId="77777777" w:rsidR="00E4322F" w:rsidRDefault="00E4322F" w:rsidP="00931B8F">
            <w:pPr>
              <w:pStyle w:val="TAN"/>
              <w:rPr>
                <w:rFonts w:cs="Arial"/>
                <w:szCs w:val="18"/>
              </w:rPr>
            </w:pPr>
          </w:p>
        </w:tc>
      </w:tr>
      <w:tr w:rsidR="00E4322F" w14:paraId="7041D403" w14:textId="77777777" w:rsidTr="00931B8F">
        <w:trPr>
          <w:trHeight w:val="489"/>
        </w:trPr>
        <w:tc>
          <w:tcPr>
            <w:tcW w:w="2684" w:type="dxa"/>
            <w:vMerge/>
            <w:tcBorders>
              <w:left w:val="single" w:sz="6" w:space="0" w:color="auto"/>
              <w:right w:val="single" w:sz="6" w:space="0" w:color="auto"/>
            </w:tcBorders>
          </w:tcPr>
          <w:p w14:paraId="520012F5" w14:textId="77777777" w:rsidR="00E4322F" w:rsidRDefault="00E4322F" w:rsidP="00931B8F">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7E41E4A" w14:textId="77777777" w:rsidR="00E4322F" w:rsidRDefault="00E4322F" w:rsidP="00931B8F">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56ADC31" w14:textId="77777777" w:rsidR="00E4322F" w:rsidRDefault="00E4322F" w:rsidP="00931B8F">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5F8E1F70" w14:textId="77777777" w:rsidR="00E4322F" w:rsidRDefault="00E4322F" w:rsidP="00931B8F">
            <w:pPr>
              <w:pStyle w:val="TAL"/>
            </w:pPr>
          </w:p>
        </w:tc>
        <w:tc>
          <w:tcPr>
            <w:tcW w:w="1533" w:type="dxa"/>
            <w:vMerge/>
            <w:tcBorders>
              <w:left w:val="single" w:sz="6" w:space="0" w:color="auto"/>
              <w:right w:val="single" w:sz="6" w:space="0" w:color="auto"/>
            </w:tcBorders>
          </w:tcPr>
          <w:p w14:paraId="6A58EB25" w14:textId="77777777" w:rsidR="00E4322F" w:rsidRDefault="00E4322F" w:rsidP="00931B8F">
            <w:pPr>
              <w:pStyle w:val="TAN"/>
              <w:rPr>
                <w:rFonts w:cs="Arial"/>
                <w:szCs w:val="18"/>
              </w:rPr>
            </w:pPr>
          </w:p>
        </w:tc>
      </w:tr>
      <w:tr w:rsidR="00E4322F" w14:paraId="2B366E04" w14:textId="77777777" w:rsidTr="00931B8F">
        <w:tc>
          <w:tcPr>
            <w:tcW w:w="9605" w:type="dxa"/>
            <w:gridSpan w:val="6"/>
            <w:tcBorders>
              <w:top w:val="single" w:sz="6" w:space="0" w:color="auto"/>
              <w:left w:val="single" w:sz="6" w:space="0" w:color="auto"/>
              <w:bottom w:val="single" w:sz="6" w:space="0" w:color="auto"/>
              <w:right w:val="single" w:sz="6" w:space="0" w:color="auto"/>
            </w:tcBorders>
          </w:tcPr>
          <w:p w14:paraId="286F74AC" w14:textId="77777777" w:rsidR="00E4322F" w:rsidRDefault="00E4322F" w:rsidP="00931B8F">
            <w:pPr>
              <w:pStyle w:val="TAN"/>
              <w:rPr>
                <w:rFonts w:eastAsia="MS Mincho"/>
              </w:rPr>
            </w:pPr>
            <w:r>
              <w:t>NOTE 1:</w:t>
            </w:r>
            <w:r>
              <w:tab/>
              <w:t>This service corresponds to the Nnwdaf_AnalyticsSubscription service defined in 3GPP TS 23.288 [17].</w:t>
            </w:r>
          </w:p>
          <w:p w14:paraId="56DBAE71" w14:textId="77777777" w:rsidR="00E4322F" w:rsidRDefault="00E4322F" w:rsidP="00931B8F">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44C01B96" w14:textId="77777777" w:rsidR="00E4322F" w:rsidRDefault="00E4322F" w:rsidP="00931B8F">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18EF30F9" w14:textId="77777777" w:rsidR="00E4322F" w:rsidRDefault="00E4322F" w:rsidP="00931B8F">
            <w:pPr>
              <w:pStyle w:val="TAN"/>
            </w:pPr>
            <w:r>
              <w:t>NOTE</w:t>
            </w:r>
            <w:r>
              <w:rPr>
                <w:rFonts w:eastAsia="等线"/>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tc>
      </w:tr>
    </w:tbl>
    <w:p w14:paraId="622753B6" w14:textId="77777777" w:rsidR="00E4322F" w:rsidRDefault="00E4322F" w:rsidP="00E4322F"/>
    <w:p w14:paraId="19C3592B" w14:textId="77777777" w:rsidR="00E4322F" w:rsidRDefault="00E4322F" w:rsidP="00E4322F">
      <w:r>
        <w:t>Table </w:t>
      </w:r>
      <w:r>
        <w:rPr>
          <w:rFonts w:eastAsia="MS Mincho"/>
        </w:rPr>
        <w:t>4.1</w:t>
      </w:r>
      <w:r>
        <w:rPr>
          <w:lang w:val="en-US" w:eastAsia="zh-CN"/>
        </w:rPr>
        <w:t>-2</w:t>
      </w:r>
      <w:r>
        <w:t xml:space="preserve"> summarizes the corresponding APIs defined in this specification. </w:t>
      </w:r>
    </w:p>
    <w:p w14:paraId="7640773F" w14:textId="77777777" w:rsidR="00E4322F" w:rsidRDefault="00E4322F" w:rsidP="00E4322F">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E4322F" w14:paraId="62ACDDC8" w14:textId="77777777" w:rsidTr="00931B8F">
        <w:trPr>
          <w:jc w:val="center"/>
        </w:trPr>
        <w:tc>
          <w:tcPr>
            <w:tcW w:w="2122" w:type="dxa"/>
            <w:shd w:val="clear" w:color="000000" w:fill="C0C0C0"/>
          </w:tcPr>
          <w:p w14:paraId="222BA7AC" w14:textId="77777777" w:rsidR="00E4322F" w:rsidRDefault="00E4322F" w:rsidP="00931B8F">
            <w:pPr>
              <w:pStyle w:val="TAH"/>
              <w:rPr>
                <w:rFonts w:cs="Arial"/>
                <w:szCs w:val="22"/>
              </w:rPr>
            </w:pPr>
            <w:r>
              <w:rPr>
                <w:rFonts w:cs="Arial"/>
                <w:szCs w:val="22"/>
              </w:rPr>
              <w:t>Service Name</w:t>
            </w:r>
          </w:p>
        </w:tc>
        <w:tc>
          <w:tcPr>
            <w:tcW w:w="834" w:type="dxa"/>
            <w:shd w:val="clear" w:color="000000" w:fill="C0C0C0"/>
          </w:tcPr>
          <w:p w14:paraId="7FCC27A7" w14:textId="77777777" w:rsidR="00E4322F" w:rsidRDefault="00E4322F" w:rsidP="00931B8F">
            <w:pPr>
              <w:pStyle w:val="TAH"/>
              <w:rPr>
                <w:rFonts w:cs="Arial"/>
                <w:szCs w:val="22"/>
              </w:rPr>
            </w:pPr>
            <w:r>
              <w:rPr>
                <w:rFonts w:cs="Arial"/>
                <w:szCs w:val="22"/>
              </w:rPr>
              <w:t>Clause</w:t>
            </w:r>
          </w:p>
        </w:tc>
        <w:tc>
          <w:tcPr>
            <w:tcW w:w="1717" w:type="dxa"/>
            <w:shd w:val="clear" w:color="000000" w:fill="C0C0C0"/>
          </w:tcPr>
          <w:p w14:paraId="561A3E62" w14:textId="77777777" w:rsidR="00E4322F" w:rsidRDefault="00E4322F" w:rsidP="00931B8F">
            <w:pPr>
              <w:pStyle w:val="TAH"/>
              <w:rPr>
                <w:rFonts w:cs="Arial"/>
                <w:szCs w:val="22"/>
              </w:rPr>
            </w:pPr>
            <w:r>
              <w:rPr>
                <w:rFonts w:cs="Arial"/>
                <w:szCs w:val="22"/>
              </w:rPr>
              <w:t>Description</w:t>
            </w:r>
          </w:p>
        </w:tc>
        <w:tc>
          <w:tcPr>
            <w:tcW w:w="2268" w:type="dxa"/>
            <w:shd w:val="clear" w:color="000000" w:fill="C0C0C0"/>
          </w:tcPr>
          <w:p w14:paraId="47D8143C" w14:textId="77777777" w:rsidR="00E4322F" w:rsidRDefault="00E4322F" w:rsidP="00931B8F">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478D2B72" w14:textId="77777777" w:rsidR="00E4322F" w:rsidRDefault="00E4322F" w:rsidP="00931B8F">
            <w:pPr>
              <w:pStyle w:val="TAH"/>
              <w:rPr>
                <w:rFonts w:cs="Arial"/>
                <w:szCs w:val="22"/>
              </w:rPr>
            </w:pPr>
            <w:proofErr w:type="spellStart"/>
            <w:r>
              <w:rPr>
                <w:rFonts w:cs="Arial"/>
                <w:szCs w:val="22"/>
              </w:rPr>
              <w:t>apiName</w:t>
            </w:r>
            <w:proofErr w:type="spellEnd"/>
          </w:p>
        </w:tc>
        <w:tc>
          <w:tcPr>
            <w:tcW w:w="845" w:type="dxa"/>
            <w:shd w:val="clear" w:color="000000" w:fill="C0C0C0"/>
          </w:tcPr>
          <w:p w14:paraId="0DC8929A" w14:textId="77777777" w:rsidR="00E4322F" w:rsidRDefault="00E4322F" w:rsidP="00931B8F">
            <w:pPr>
              <w:pStyle w:val="TAH"/>
              <w:rPr>
                <w:rFonts w:cs="Arial"/>
                <w:szCs w:val="22"/>
              </w:rPr>
            </w:pPr>
            <w:r>
              <w:rPr>
                <w:rFonts w:cs="Arial"/>
                <w:szCs w:val="22"/>
              </w:rPr>
              <w:t>Annex</w:t>
            </w:r>
          </w:p>
        </w:tc>
      </w:tr>
      <w:tr w:rsidR="00E4322F" w14:paraId="29D82F15" w14:textId="77777777" w:rsidTr="00931B8F">
        <w:trPr>
          <w:jc w:val="center"/>
        </w:trPr>
        <w:tc>
          <w:tcPr>
            <w:tcW w:w="2122" w:type="dxa"/>
          </w:tcPr>
          <w:p w14:paraId="1CC53892" w14:textId="77777777" w:rsidR="00E4322F" w:rsidRDefault="00E4322F" w:rsidP="00931B8F">
            <w:pPr>
              <w:pStyle w:val="TAL"/>
              <w:rPr>
                <w:rFonts w:cs="Arial"/>
                <w:szCs w:val="22"/>
                <w:lang w:val="en-US" w:eastAsia="zh-CN"/>
              </w:rPr>
            </w:pPr>
            <w:proofErr w:type="spellStart"/>
            <w:r>
              <w:rPr>
                <w:rFonts w:cs="Arial"/>
                <w:szCs w:val="22"/>
              </w:rPr>
              <w:t>Nnwdaf_EventsSubscription</w:t>
            </w:r>
            <w:proofErr w:type="spellEnd"/>
          </w:p>
        </w:tc>
        <w:tc>
          <w:tcPr>
            <w:tcW w:w="834" w:type="dxa"/>
          </w:tcPr>
          <w:p w14:paraId="5517F6A1" w14:textId="77777777" w:rsidR="00E4322F" w:rsidRDefault="00E4322F" w:rsidP="00931B8F">
            <w:pPr>
              <w:pStyle w:val="TAL"/>
              <w:rPr>
                <w:rFonts w:cs="Arial"/>
                <w:szCs w:val="22"/>
                <w:lang w:val="en-US" w:eastAsia="zh-CN"/>
              </w:rPr>
            </w:pPr>
            <w:r>
              <w:rPr>
                <w:rFonts w:cs="Arial"/>
                <w:szCs w:val="22"/>
                <w:lang w:val="en-US" w:eastAsia="zh-CN"/>
              </w:rPr>
              <w:t>5.1</w:t>
            </w:r>
          </w:p>
        </w:tc>
        <w:tc>
          <w:tcPr>
            <w:tcW w:w="1717" w:type="dxa"/>
          </w:tcPr>
          <w:p w14:paraId="135D642B" w14:textId="77777777" w:rsidR="00E4322F" w:rsidRDefault="00E4322F" w:rsidP="00931B8F">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00D88BC2" w14:textId="77777777" w:rsidR="00E4322F" w:rsidRDefault="00E4322F" w:rsidP="00931B8F">
            <w:pPr>
              <w:pStyle w:val="TAL"/>
              <w:rPr>
                <w:rFonts w:cs="Arial"/>
                <w:szCs w:val="22"/>
                <w:lang w:val="en-US" w:eastAsia="zh-CN"/>
              </w:rPr>
            </w:pPr>
            <w:r>
              <w:rPr>
                <w:rFonts w:cs="Arial"/>
                <w:szCs w:val="22"/>
                <w:lang w:val="en-US" w:eastAsia="zh-CN"/>
              </w:rPr>
              <w:t>TS29520_Nnwdaf_EventsSubscription.yaml</w:t>
            </w:r>
          </w:p>
        </w:tc>
        <w:tc>
          <w:tcPr>
            <w:tcW w:w="1843" w:type="dxa"/>
          </w:tcPr>
          <w:p w14:paraId="0E76458E" w14:textId="77777777" w:rsidR="00E4322F" w:rsidRDefault="00E4322F" w:rsidP="00931B8F">
            <w:pPr>
              <w:pStyle w:val="TAL"/>
              <w:rPr>
                <w:rFonts w:cs="Arial"/>
                <w:szCs w:val="22"/>
                <w:lang w:val="en-US" w:eastAsia="zh-CN"/>
              </w:rPr>
            </w:pPr>
            <w:proofErr w:type="spellStart"/>
            <w:r>
              <w:rPr>
                <w:rFonts w:cs="Arial"/>
                <w:szCs w:val="22"/>
              </w:rPr>
              <w:t>nnwdaf-eventssubscription</w:t>
            </w:r>
            <w:proofErr w:type="spellEnd"/>
          </w:p>
        </w:tc>
        <w:tc>
          <w:tcPr>
            <w:tcW w:w="845" w:type="dxa"/>
          </w:tcPr>
          <w:p w14:paraId="6A571547" w14:textId="77777777" w:rsidR="00E4322F" w:rsidRDefault="00E4322F" w:rsidP="00931B8F">
            <w:pPr>
              <w:pStyle w:val="TAL"/>
              <w:rPr>
                <w:rFonts w:cs="Arial"/>
                <w:szCs w:val="22"/>
                <w:lang w:val="en-US" w:eastAsia="zh-CN"/>
              </w:rPr>
            </w:pPr>
            <w:r>
              <w:rPr>
                <w:rFonts w:cs="Arial"/>
                <w:szCs w:val="22"/>
                <w:lang w:val="en-US" w:eastAsia="zh-CN"/>
              </w:rPr>
              <w:t>A.2</w:t>
            </w:r>
          </w:p>
        </w:tc>
      </w:tr>
      <w:tr w:rsidR="00E4322F" w14:paraId="1699D365" w14:textId="77777777" w:rsidTr="00931B8F">
        <w:trPr>
          <w:jc w:val="center"/>
        </w:trPr>
        <w:tc>
          <w:tcPr>
            <w:tcW w:w="2122" w:type="dxa"/>
          </w:tcPr>
          <w:p w14:paraId="6592F22C" w14:textId="77777777" w:rsidR="00E4322F" w:rsidRDefault="00E4322F" w:rsidP="00931B8F">
            <w:pPr>
              <w:pStyle w:val="TAL"/>
              <w:rPr>
                <w:rFonts w:cs="Arial"/>
                <w:szCs w:val="22"/>
              </w:rPr>
            </w:pPr>
            <w:proofErr w:type="spellStart"/>
            <w:r>
              <w:rPr>
                <w:rFonts w:cs="Arial"/>
                <w:szCs w:val="22"/>
              </w:rPr>
              <w:t>Nnwdaf_AnalyticsInfo</w:t>
            </w:r>
            <w:proofErr w:type="spellEnd"/>
          </w:p>
        </w:tc>
        <w:tc>
          <w:tcPr>
            <w:tcW w:w="834" w:type="dxa"/>
          </w:tcPr>
          <w:p w14:paraId="51616F01" w14:textId="77777777" w:rsidR="00E4322F" w:rsidRDefault="00E4322F" w:rsidP="00931B8F">
            <w:pPr>
              <w:pStyle w:val="TAL"/>
              <w:rPr>
                <w:rFonts w:cs="Arial"/>
                <w:szCs w:val="22"/>
                <w:lang w:val="en-US" w:eastAsia="zh-CN"/>
              </w:rPr>
            </w:pPr>
            <w:r>
              <w:rPr>
                <w:rFonts w:cs="Arial"/>
                <w:szCs w:val="22"/>
                <w:lang w:val="en-US" w:eastAsia="zh-CN"/>
              </w:rPr>
              <w:t>5.2</w:t>
            </w:r>
          </w:p>
        </w:tc>
        <w:tc>
          <w:tcPr>
            <w:tcW w:w="1717" w:type="dxa"/>
          </w:tcPr>
          <w:p w14:paraId="21EC5E38" w14:textId="77777777" w:rsidR="00E4322F" w:rsidRDefault="00E4322F" w:rsidP="00931B8F">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03E7508E" w14:textId="77777777" w:rsidR="00E4322F" w:rsidRDefault="00E4322F" w:rsidP="00931B8F">
            <w:pPr>
              <w:pStyle w:val="TAL"/>
              <w:rPr>
                <w:rFonts w:cs="Arial"/>
                <w:szCs w:val="22"/>
                <w:lang w:val="en-US" w:eastAsia="zh-CN"/>
              </w:rPr>
            </w:pPr>
            <w:r>
              <w:rPr>
                <w:rFonts w:cs="Arial"/>
                <w:szCs w:val="22"/>
                <w:lang w:val="en-US" w:eastAsia="zh-CN"/>
              </w:rPr>
              <w:t>TS29520_Nnwdaf_AnalyticsInfo.yaml</w:t>
            </w:r>
          </w:p>
        </w:tc>
        <w:tc>
          <w:tcPr>
            <w:tcW w:w="1843" w:type="dxa"/>
          </w:tcPr>
          <w:p w14:paraId="5C0A12A1" w14:textId="77777777" w:rsidR="00E4322F" w:rsidRDefault="00E4322F" w:rsidP="00931B8F">
            <w:pPr>
              <w:pStyle w:val="TAL"/>
              <w:rPr>
                <w:rFonts w:cs="Arial"/>
                <w:szCs w:val="22"/>
              </w:rPr>
            </w:pPr>
            <w:proofErr w:type="spellStart"/>
            <w:r>
              <w:rPr>
                <w:rFonts w:cs="Arial"/>
                <w:szCs w:val="22"/>
              </w:rPr>
              <w:t>nnwdaf-analyticsinfo</w:t>
            </w:r>
            <w:proofErr w:type="spellEnd"/>
          </w:p>
        </w:tc>
        <w:tc>
          <w:tcPr>
            <w:tcW w:w="845" w:type="dxa"/>
          </w:tcPr>
          <w:p w14:paraId="0979896D" w14:textId="77777777" w:rsidR="00E4322F" w:rsidRDefault="00E4322F" w:rsidP="00931B8F">
            <w:pPr>
              <w:pStyle w:val="TAL"/>
              <w:rPr>
                <w:rFonts w:cs="Arial"/>
                <w:szCs w:val="22"/>
                <w:lang w:val="en-US" w:eastAsia="zh-CN"/>
              </w:rPr>
            </w:pPr>
            <w:r>
              <w:rPr>
                <w:rFonts w:cs="Arial"/>
                <w:szCs w:val="22"/>
                <w:lang w:val="en-US" w:eastAsia="zh-CN"/>
              </w:rPr>
              <w:t>A.3</w:t>
            </w:r>
          </w:p>
        </w:tc>
      </w:tr>
      <w:tr w:rsidR="00E4322F" w14:paraId="10FEE782" w14:textId="77777777" w:rsidTr="00931B8F">
        <w:trPr>
          <w:jc w:val="center"/>
        </w:trPr>
        <w:tc>
          <w:tcPr>
            <w:tcW w:w="2122" w:type="dxa"/>
          </w:tcPr>
          <w:p w14:paraId="264F9765" w14:textId="77777777" w:rsidR="00E4322F" w:rsidRDefault="00E4322F" w:rsidP="00931B8F">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566FBF07" w14:textId="77777777" w:rsidR="00E4322F" w:rsidRDefault="00E4322F" w:rsidP="00931B8F">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1800585F" w14:textId="77777777" w:rsidR="00E4322F" w:rsidRDefault="00E4322F" w:rsidP="00931B8F">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604AEC68" w14:textId="77777777" w:rsidR="00E4322F" w:rsidRDefault="00E4322F" w:rsidP="00931B8F">
            <w:pPr>
              <w:pStyle w:val="TAL"/>
              <w:rPr>
                <w:rFonts w:cs="Arial"/>
                <w:szCs w:val="22"/>
                <w:lang w:val="en-US" w:eastAsia="zh-CN"/>
              </w:rPr>
            </w:pPr>
            <w:r>
              <w:rPr>
                <w:rFonts w:cs="Arial"/>
                <w:szCs w:val="22"/>
                <w:lang w:val="en-US" w:eastAsia="zh-CN"/>
              </w:rPr>
              <w:t>TS29520_Nnwdaf_DataManagement.yaml</w:t>
            </w:r>
          </w:p>
        </w:tc>
        <w:tc>
          <w:tcPr>
            <w:tcW w:w="1843" w:type="dxa"/>
          </w:tcPr>
          <w:p w14:paraId="355C3EF4" w14:textId="77777777" w:rsidR="00E4322F" w:rsidRDefault="00E4322F" w:rsidP="00931B8F">
            <w:pPr>
              <w:pStyle w:val="TAL"/>
              <w:rPr>
                <w:rFonts w:cs="Arial"/>
                <w:szCs w:val="22"/>
              </w:rPr>
            </w:pPr>
            <w:proofErr w:type="spellStart"/>
            <w:r>
              <w:t>nnwdaf-datamanagement</w:t>
            </w:r>
            <w:proofErr w:type="spellEnd"/>
          </w:p>
        </w:tc>
        <w:tc>
          <w:tcPr>
            <w:tcW w:w="845" w:type="dxa"/>
          </w:tcPr>
          <w:p w14:paraId="2EE7E312" w14:textId="77777777" w:rsidR="00E4322F" w:rsidRDefault="00E4322F" w:rsidP="00931B8F">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E4322F" w14:paraId="05E585DD" w14:textId="77777777" w:rsidTr="00931B8F">
        <w:trPr>
          <w:jc w:val="center"/>
        </w:trPr>
        <w:tc>
          <w:tcPr>
            <w:tcW w:w="2122" w:type="dxa"/>
          </w:tcPr>
          <w:p w14:paraId="1E042206" w14:textId="77777777" w:rsidR="00E4322F" w:rsidRDefault="00E4322F" w:rsidP="00931B8F">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1F99F1B6" w14:textId="77777777" w:rsidR="00E4322F" w:rsidRDefault="00E4322F" w:rsidP="00931B8F">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6FDA8910" w14:textId="77777777" w:rsidR="00E4322F" w:rsidRDefault="00E4322F" w:rsidP="00931B8F">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2DC922A0" w14:textId="77777777" w:rsidR="00E4322F" w:rsidRDefault="00E4322F" w:rsidP="00931B8F">
            <w:pPr>
              <w:pStyle w:val="TAL"/>
              <w:rPr>
                <w:rFonts w:cs="Arial"/>
                <w:szCs w:val="22"/>
                <w:lang w:val="en-US" w:eastAsia="zh-CN"/>
              </w:rPr>
            </w:pPr>
            <w:r>
              <w:rPr>
                <w:rFonts w:cs="Arial"/>
                <w:szCs w:val="22"/>
                <w:lang w:val="en-US" w:eastAsia="zh-CN"/>
              </w:rPr>
              <w:t>TS29520_Nnwdaf_MLModelProvision.yaml</w:t>
            </w:r>
          </w:p>
        </w:tc>
        <w:tc>
          <w:tcPr>
            <w:tcW w:w="1843" w:type="dxa"/>
          </w:tcPr>
          <w:p w14:paraId="184218B0" w14:textId="77777777" w:rsidR="00E4322F" w:rsidRDefault="00E4322F" w:rsidP="00931B8F">
            <w:pPr>
              <w:pStyle w:val="TAL"/>
            </w:pPr>
            <w:proofErr w:type="spellStart"/>
            <w:r>
              <w:t>nnwdaf-mlmodelprovision</w:t>
            </w:r>
            <w:proofErr w:type="spellEnd"/>
          </w:p>
        </w:tc>
        <w:tc>
          <w:tcPr>
            <w:tcW w:w="845" w:type="dxa"/>
          </w:tcPr>
          <w:p w14:paraId="3AB9D322" w14:textId="77777777" w:rsidR="00E4322F" w:rsidRDefault="00E4322F" w:rsidP="00931B8F">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E4322F" w14:paraId="7BBF9743" w14:textId="77777777" w:rsidTr="00931B8F">
        <w:trPr>
          <w:jc w:val="center"/>
        </w:trPr>
        <w:tc>
          <w:tcPr>
            <w:tcW w:w="2122" w:type="dxa"/>
          </w:tcPr>
          <w:p w14:paraId="514D1FD7" w14:textId="77777777" w:rsidR="00E4322F" w:rsidRDefault="00E4322F" w:rsidP="00931B8F">
            <w:pPr>
              <w:pStyle w:val="TAL"/>
              <w:rPr>
                <w:lang w:eastAsia="zh-CN"/>
              </w:rPr>
            </w:pPr>
            <w:proofErr w:type="spellStart"/>
            <w:r>
              <w:t>Nnwdaf_MLModelTraining</w:t>
            </w:r>
            <w:proofErr w:type="spellEnd"/>
          </w:p>
        </w:tc>
        <w:tc>
          <w:tcPr>
            <w:tcW w:w="834" w:type="dxa"/>
          </w:tcPr>
          <w:p w14:paraId="16CB498F" w14:textId="77777777" w:rsidR="00E4322F" w:rsidRDefault="00E4322F" w:rsidP="00931B8F">
            <w:pPr>
              <w:pStyle w:val="TAL"/>
              <w:rPr>
                <w:rFonts w:cs="Arial"/>
                <w:szCs w:val="22"/>
                <w:lang w:val="en-US" w:eastAsia="zh-CN"/>
              </w:rPr>
            </w:pPr>
            <w:r>
              <w:rPr>
                <w:rFonts w:cs="Arial"/>
                <w:szCs w:val="22"/>
                <w:lang w:eastAsia="zh-CN"/>
              </w:rPr>
              <w:t>5.5</w:t>
            </w:r>
          </w:p>
        </w:tc>
        <w:tc>
          <w:tcPr>
            <w:tcW w:w="1717" w:type="dxa"/>
          </w:tcPr>
          <w:p w14:paraId="0FD1AD3F" w14:textId="77777777" w:rsidR="00E4322F" w:rsidRDefault="00E4322F" w:rsidP="00931B8F">
            <w:pPr>
              <w:pStyle w:val="TAL"/>
              <w:rPr>
                <w:rFonts w:cs="Arial"/>
                <w:szCs w:val="22"/>
                <w:lang w:eastAsia="zh-CN"/>
              </w:rPr>
            </w:pPr>
            <w:r>
              <w:rPr>
                <w:rFonts w:cs="Arial"/>
                <w:szCs w:val="22"/>
                <w:lang w:eastAsia="zh-CN"/>
              </w:rPr>
              <w:t>NWDAF ML Model Training Service</w:t>
            </w:r>
          </w:p>
        </w:tc>
        <w:tc>
          <w:tcPr>
            <w:tcW w:w="2268" w:type="dxa"/>
          </w:tcPr>
          <w:p w14:paraId="79F0097F" w14:textId="77777777" w:rsidR="00E4322F" w:rsidRDefault="00E4322F" w:rsidP="00931B8F">
            <w:pPr>
              <w:pStyle w:val="TAL"/>
              <w:rPr>
                <w:rFonts w:cs="Arial"/>
                <w:szCs w:val="22"/>
                <w:lang w:val="en-US" w:eastAsia="zh-CN"/>
              </w:rPr>
            </w:pPr>
            <w:r>
              <w:rPr>
                <w:rFonts w:cs="Arial"/>
                <w:szCs w:val="22"/>
              </w:rPr>
              <w:t>TS29520_Nnwdaf_MLModelTraining.yaml</w:t>
            </w:r>
          </w:p>
        </w:tc>
        <w:tc>
          <w:tcPr>
            <w:tcW w:w="1843" w:type="dxa"/>
          </w:tcPr>
          <w:p w14:paraId="08A95583" w14:textId="77777777" w:rsidR="00E4322F" w:rsidRDefault="00E4322F" w:rsidP="00931B8F">
            <w:pPr>
              <w:pStyle w:val="TAL"/>
            </w:pPr>
            <w:proofErr w:type="spellStart"/>
            <w:r>
              <w:t>nnwdaf-mlmodeltraining</w:t>
            </w:r>
            <w:proofErr w:type="spellEnd"/>
          </w:p>
        </w:tc>
        <w:tc>
          <w:tcPr>
            <w:tcW w:w="845" w:type="dxa"/>
          </w:tcPr>
          <w:p w14:paraId="6342262E" w14:textId="77777777" w:rsidR="00E4322F" w:rsidRDefault="00E4322F" w:rsidP="00931B8F">
            <w:pPr>
              <w:pStyle w:val="TAL"/>
              <w:rPr>
                <w:rFonts w:cs="Arial"/>
                <w:szCs w:val="22"/>
                <w:lang w:val="en-US" w:eastAsia="zh-CN"/>
              </w:rPr>
            </w:pPr>
            <w:r>
              <w:rPr>
                <w:rFonts w:cs="Arial" w:hint="eastAsia"/>
                <w:szCs w:val="22"/>
                <w:lang w:eastAsia="zh-CN"/>
              </w:rPr>
              <w:t>A</w:t>
            </w:r>
            <w:r>
              <w:rPr>
                <w:rFonts w:cs="Arial"/>
                <w:szCs w:val="22"/>
                <w:lang w:eastAsia="zh-CN"/>
              </w:rPr>
              <w:t>.6</w:t>
            </w:r>
          </w:p>
        </w:tc>
      </w:tr>
      <w:tr w:rsidR="00E4322F" w14:paraId="27EFF98F" w14:textId="77777777" w:rsidTr="00931B8F">
        <w:trPr>
          <w:jc w:val="center"/>
        </w:trPr>
        <w:tc>
          <w:tcPr>
            <w:tcW w:w="2122" w:type="dxa"/>
          </w:tcPr>
          <w:p w14:paraId="001ADC68" w14:textId="77777777" w:rsidR="00E4322F" w:rsidRDefault="00E4322F" w:rsidP="00931B8F">
            <w:pPr>
              <w:pStyle w:val="TAL"/>
            </w:pPr>
            <w:proofErr w:type="spellStart"/>
            <w:r>
              <w:rPr>
                <w:lang w:eastAsia="ja-JP"/>
              </w:rPr>
              <w:t>Nnwdaf_MLModelMonitor</w:t>
            </w:r>
            <w:proofErr w:type="spellEnd"/>
          </w:p>
        </w:tc>
        <w:tc>
          <w:tcPr>
            <w:tcW w:w="834" w:type="dxa"/>
          </w:tcPr>
          <w:p w14:paraId="21862706" w14:textId="77777777" w:rsidR="00E4322F" w:rsidRDefault="00E4322F" w:rsidP="00931B8F">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3293CF39" w14:textId="77777777" w:rsidR="00E4322F" w:rsidRDefault="00E4322F" w:rsidP="00931B8F">
            <w:pPr>
              <w:pStyle w:val="TAL"/>
              <w:rPr>
                <w:rFonts w:cs="Arial"/>
                <w:szCs w:val="22"/>
                <w:lang w:eastAsia="zh-CN"/>
              </w:rPr>
            </w:pPr>
            <w:r>
              <w:t xml:space="preserve">NWDAF ML model monitoring </w:t>
            </w:r>
            <w:r>
              <w:rPr>
                <w:rFonts w:cs="Arial"/>
                <w:szCs w:val="22"/>
                <w:lang w:eastAsia="zh-CN"/>
              </w:rPr>
              <w:t>Service</w:t>
            </w:r>
          </w:p>
        </w:tc>
        <w:tc>
          <w:tcPr>
            <w:tcW w:w="2268" w:type="dxa"/>
          </w:tcPr>
          <w:p w14:paraId="6B818EDA" w14:textId="77777777" w:rsidR="00E4322F" w:rsidRDefault="00E4322F" w:rsidP="00931B8F">
            <w:pPr>
              <w:pStyle w:val="TAL"/>
              <w:rPr>
                <w:rFonts w:cs="Arial"/>
                <w:szCs w:val="22"/>
              </w:rPr>
            </w:pPr>
            <w:r>
              <w:rPr>
                <w:rFonts w:cs="Arial"/>
                <w:szCs w:val="22"/>
              </w:rPr>
              <w:t>TS29520_Nnwdaf_MLModel</w:t>
            </w:r>
            <w:r>
              <w:t>Monitoring</w:t>
            </w:r>
            <w:r>
              <w:rPr>
                <w:rFonts w:cs="Arial"/>
                <w:szCs w:val="22"/>
              </w:rPr>
              <w:t>.yaml</w:t>
            </w:r>
          </w:p>
        </w:tc>
        <w:tc>
          <w:tcPr>
            <w:tcW w:w="1843" w:type="dxa"/>
          </w:tcPr>
          <w:p w14:paraId="64523688" w14:textId="77777777" w:rsidR="00E4322F" w:rsidRDefault="00E4322F" w:rsidP="00931B8F">
            <w:pPr>
              <w:pStyle w:val="TAL"/>
            </w:pPr>
            <w:proofErr w:type="spellStart"/>
            <w:r>
              <w:t>nnwdaf-mlmodelmonitor</w:t>
            </w:r>
            <w:proofErr w:type="spellEnd"/>
          </w:p>
        </w:tc>
        <w:tc>
          <w:tcPr>
            <w:tcW w:w="845" w:type="dxa"/>
          </w:tcPr>
          <w:p w14:paraId="4102EAA1" w14:textId="77777777" w:rsidR="00E4322F" w:rsidRDefault="00E4322F" w:rsidP="00931B8F">
            <w:pPr>
              <w:pStyle w:val="TAL"/>
              <w:rPr>
                <w:rFonts w:cs="Arial"/>
                <w:szCs w:val="22"/>
                <w:lang w:eastAsia="zh-CN"/>
              </w:rPr>
            </w:pPr>
            <w:r>
              <w:rPr>
                <w:rFonts w:cs="Arial" w:hint="eastAsia"/>
                <w:szCs w:val="22"/>
                <w:lang w:eastAsia="zh-CN"/>
              </w:rPr>
              <w:t>A</w:t>
            </w:r>
            <w:r>
              <w:rPr>
                <w:rFonts w:cs="Arial"/>
                <w:szCs w:val="22"/>
                <w:lang w:eastAsia="zh-CN"/>
              </w:rPr>
              <w:t>.7</w:t>
            </w:r>
          </w:p>
        </w:tc>
      </w:tr>
      <w:tr w:rsidR="00E4322F" w14:paraId="7439CE24" w14:textId="77777777" w:rsidTr="00931B8F">
        <w:trPr>
          <w:jc w:val="center"/>
        </w:trPr>
        <w:tc>
          <w:tcPr>
            <w:tcW w:w="2122" w:type="dxa"/>
          </w:tcPr>
          <w:p w14:paraId="3C4598F9" w14:textId="77777777" w:rsidR="00E4322F" w:rsidRDefault="00E4322F" w:rsidP="00931B8F">
            <w:pPr>
              <w:pStyle w:val="TAL"/>
            </w:pPr>
            <w:proofErr w:type="spellStart"/>
            <w:r>
              <w:rPr>
                <w:lang w:eastAsia="ja-JP"/>
              </w:rPr>
              <w:t>Nnwdaf_RoamingData</w:t>
            </w:r>
            <w:proofErr w:type="spellEnd"/>
          </w:p>
        </w:tc>
        <w:tc>
          <w:tcPr>
            <w:tcW w:w="834" w:type="dxa"/>
          </w:tcPr>
          <w:p w14:paraId="550A60DF" w14:textId="77777777" w:rsidR="00E4322F" w:rsidRDefault="00E4322F" w:rsidP="00931B8F">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0A3331BE" w14:textId="77777777" w:rsidR="00E4322F" w:rsidRDefault="00E4322F" w:rsidP="00931B8F">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6907FA9F" w14:textId="77777777" w:rsidR="00E4322F" w:rsidRDefault="00E4322F" w:rsidP="00931B8F">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7226933B" w14:textId="77777777" w:rsidR="00E4322F" w:rsidRDefault="00E4322F" w:rsidP="00931B8F">
            <w:pPr>
              <w:pStyle w:val="TAL"/>
            </w:pPr>
            <w:proofErr w:type="spellStart"/>
            <w:r>
              <w:t>nnwdaf-roamingdata</w:t>
            </w:r>
            <w:proofErr w:type="spellEnd"/>
          </w:p>
        </w:tc>
        <w:tc>
          <w:tcPr>
            <w:tcW w:w="845" w:type="dxa"/>
          </w:tcPr>
          <w:p w14:paraId="4CEB26BC" w14:textId="77777777" w:rsidR="00E4322F" w:rsidRDefault="00E4322F" w:rsidP="00931B8F">
            <w:pPr>
              <w:pStyle w:val="TAL"/>
              <w:rPr>
                <w:rFonts w:cs="Arial"/>
                <w:szCs w:val="22"/>
                <w:lang w:eastAsia="zh-CN"/>
              </w:rPr>
            </w:pPr>
            <w:r>
              <w:rPr>
                <w:rFonts w:cs="Arial"/>
                <w:szCs w:val="22"/>
                <w:lang w:eastAsia="zh-CN"/>
              </w:rPr>
              <w:t>A.8</w:t>
            </w:r>
          </w:p>
        </w:tc>
      </w:tr>
      <w:tr w:rsidR="00E4322F" w14:paraId="038BDD3F" w14:textId="77777777" w:rsidTr="00931B8F">
        <w:trPr>
          <w:jc w:val="center"/>
        </w:trPr>
        <w:tc>
          <w:tcPr>
            <w:tcW w:w="2122" w:type="dxa"/>
          </w:tcPr>
          <w:p w14:paraId="68A61EBB" w14:textId="77777777" w:rsidR="00E4322F" w:rsidRDefault="00E4322F" w:rsidP="00931B8F">
            <w:pPr>
              <w:pStyle w:val="TAL"/>
              <w:rPr>
                <w:lang w:eastAsia="ja-JP"/>
              </w:rPr>
            </w:pPr>
            <w:proofErr w:type="spellStart"/>
            <w:r>
              <w:t>Nnwdaf_RoamingAnalytics</w:t>
            </w:r>
            <w:proofErr w:type="spellEnd"/>
          </w:p>
        </w:tc>
        <w:tc>
          <w:tcPr>
            <w:tcW w:w="834" w:type="dxa"/>
          </w:tcPr>
          <w:p w14:paraId="47F5DC40" w14:textId="77777777" w:rsidR="00E4322F" w:rsidRDefault="00E4322F" w:rsidP="00931B8F">
            <w:pPr>
              <w:pStyle w:val="TAL"/>
              <w:rPr>
                <w:rFonts w:cs="Arial"/>
                <w:szCs w:val="22"/>
                <w:lang w:eastAsia="zh-CN"/>
              </w:rPr>
            </w:pPr>
            <w:r>
              <w:rPr>
                <w:rFonts w:cs="Arial"/>
                <w:szCs w:val="22"/>
                <w:lang w:eastAsia="zh-CN"/>
              </w:rPr>
              <w:t>5.8</w:t>
            </w:r>
          </w:p>
        </w:tc>
        <w:tc>
          <w:tcPr>
            <w:tcW w:w="1717" w:type="dxa"/>
          </w:tcPr>
          <w:p w14:paraId="3E0F67CE" w14:textId="77777777" w:rsidR="00E4322F" w:rsidRDefault="00E4322F" w:rsidP="00931B8F">
            <w:pPr>
              <w:pStyle w:val="TAL"/>
              <w:rPr>
                <w:lang w:eastAsia="ja-JP"/>
              </w:rPr>
            </w:pPr>
            <w:r>
              <w:rPr>
                <w:rFonts w:cs="Arial"/>
                <w:szCs w:val="22"/>
                <w:lang w:eastAsia="zh-CN"/>
              </w:rPr>
              <w:t>NWDAF Roaming Analytics service</w:t>
            </w:r>
          </w:p>
        </w:tc>
        <w:tc>
          <w:tcPr>
            <w:tcW w:w="2268" w:type="dxa"/>
          </w:tcPr>
          <w:p w14:paraId="700E1A88" w14:textId="77777777" w:rsidR="00E4322F" w:rsidRDefault="00E4322F" w:rsidP="00931B8F">
            <w:pPr>
              <w:pStyle w:val="TAL"/>
              <w:rPr>
                <w:rFonts w:cs="Arial"/>
                <w:szCs w:val="22"/>
              </w:rPr>
            </w:pPr>
            <w:r>
              <w:rPr>
                <w:rFonts w:cs="Arial"/>
                <w:szCs w:val="22"/>
              </w:rPr>
              <w:t>TS29520_Nnwdaf_RoamingAnalytics.yaml</w:t>
            </w:r>
          </w:p>
        </w:tc>
        <w:tc>
          <w:tcPr>
            <w:tcW w:w="1843" w:type="dxa"/>
          </w:tcPr>
          <w:p w14:paraId="681CC54C" w14:textId="77777777" w:rsidR="00E4322F" w:rsidRDefault="00E4322F" w:rsidP="00931B8F">
            <w:pPr>
              <w:pStyle w:val="TAL"/>
            </w:pPr>
            <w:proofErr w:type="spellStart"/>
            <w:r>
              <w:t>nnwdaf-roaminganalytics</w:t>
            </w:r>
            <w:proofErr w:type="spellEnd"/>
          </w:p>
        </w:tc>
        <w:tc>
          <w:tcPr>
            <w:tcW w:w="845" w:type="dxa"/>
          </w:tcPr>
          <w:p w14:paraId="32C9D20C" w14:textId="77777777" w:rsidR="00E4322F" w:rsidRDefault="00E4322F" w:rsidP="00931B8F">
            <w:pPr>
              <w:pStyle w:val="TAL"/>
              <w:rPr>
                <w:rFonts w:cs="Arial"/>
                <w:szCs w:val="22"/>
                <w:lang w:eastAsia="zh-CN"/>
              </w:rPr>
            </w:pPr>
            <w:r>
              <w:rPr>
                <w:rFonts w:cs="Arial"/>
                <w:szCs w:val="22"/>
                <w:lang w:eastAsia="zh-CN"/>
              </w:rPr>
              <w:t>A.9</w:t>
            </w:r>
          </w:p>
        </w:tc>
      </w:tr>
    </w:tbl>
    <w:p w14:paraId="27B366EC" w14:textId="77777777" w:rsidR="00E4322F" w:rsidRDefault="00E4322F" w:rsidP="00E4322F"/>
    <w:p w14:paraId="572E814C" w14:textId="77777777" w:rsidR="00E4322F" w:rsidRPr="00D77DD3" w:rsidRDefault="00E4322F" w:rsidP="00E432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4547B2" w14:textId="116C1414" w:rsidR="00C97AA5" w:rsidRDefault="00C97AA5" w:rsidP="00C97AA5">
      <w:pPr>
        <w:pStyle w:val="40"/>
        <w:rPr>
          <w:lang w:eastAsia="zh-CN"/>
        </w:rPr>
      </w:pPr>
      <w:r>
        <w:t>4.5.</w:t>
      </w:r>
      <w:r>
        <w:rPr>
          <w:rFonts w:hint="eastAsia"/>
          <w:lang w:eastAsia="zh-CN"/>
        </w:rPr>
        <w:t>1</w:t>
      </w:r>
      <w:r>
        <w:rPr>
          <w:lang w:eastAsia="zh-CN"/>
        </w:rPr>
        <w:t>.1</w:t>
      </w:r>
      <w:r>
        <w:tab/>
      </w:r>
      <w:r>
        <w:rPr>
          <w:rFonts w:hint="eastAsia"/>
          <w:lang w:eastAsia="zh-CN"/>
        </w:rPr>
        <w:t>Overview</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DC2BF6" w14:textId="77777777" w:rsidR="00C97AA5" w:rsidRDefault="00C97AA5" w:rsidP="00C97AA5">
      <w:r>
        <w:t xml:space="preserve">The </w:t>
      </w:r>
      <w:proofErr w:type="spellStart"/>
      <w:r>
        <w:t>Nnwdaf_</w:t>
      </w:r>
      <w:r>
        <w:rPr>
          <w:lang w:eastAsia="zh-CN"/>
        </w:rPr>
        <w:t>MLModelProvision</w:t>
      </w:r>
      <w:proofErr w:type="spellEnd"/>
      <w:r>
        <w:t xml:space="preserve"> service as defined in 3GPP TS 23.501 [2] and 3GPP TS 23.288 [17], is provided by the Network Data Analytics Function (NWDAF) containing Model Training Logical Function (MTLF).</w:t>
      </w:r>
    </w:p>
    <w:p w14:paraId="258F7455" w14:textId="77777777" w:rsidR="00C97AA5" w:rsidRDefault="00C97AA5" w:rsidP="00C97AA5">
      <w:r>
        <w:t>This service:</w:t>
      </w:r>
    </w:p>
    <w:p w14:paraId="0B6E9B67" w14:textId="77777777" w:rsidR="00C97AA5" w:rsidRDefault="00C97AA5" w:rsidP="00C97AA5">
      <w:pPr>
        <w:pStyle w:val="B10"/>
      </w:pPr>
      <w:r>
        <w:t>-</w:t>
      </w:r>
      <w:r>
        <w:tab/>
        <w:t>allows the NF service consumers to subscribe to and unsubscribe from different ML model analytics events;</w:t>
      </w:r>
    </w:p>
    <w:p w14:paraId="2D4C6C93" w14:textId="6428E636" w:rsidR="00C97AA5" w:rsidRDefault="00C97AA5" w:rsidP="00C97AA5">
      <w:pPr>
        <w:pStyle w:val="B10"/>
      </w:pPr>
      <w:r>
        <w:t>-</w:t>
      </w:r>
      <w:r>
        <w:tab/>
        <w:t xml:space="preserve">allows MTLF-based ML Model Accuracy monitoring procedure between the </w:t>
      </w:r>
      <w:proofErr w:type="spellStart"/>
      <w:r>
        <w:t>AnLF</w:t>
      </w:r>
      <w:proofErr w:type="spellEnd"/>
      <w:r>
        <w:t xml:space="preserve"> and MTLF</w:t>
      </w:r>
      <w:del w:id="81" w:author="Huawei" w:date="2024-09-23T20:56:00Z">
        <w:r w:rsidDel="00C97AA5">
          <w:delText xml:space="preserve">. </w:delText>
        </w:r>
      </w:del>
      <w:ins w:id="82" w:author="Huawei" w:date="2024-09-23T20:56:00Z">
        <w:r>
          <w:t xml:space="preserve">; </w:t>
        </w:r>
      </w:ins>
      <w:r>
        <w:t>and</w:t>
      </w:r>
    </w:p>
    <w:p w14:paraId="67EE190B" w14:textId="77777777" w:rsidR="00C97AA5" w:rsidRDefault="00C97AA5" w:rsidP="00C97AA5">
      <w:pPr>
        <w:pStyle w:val="B10"/>
      </w:pPr>
      <w:r>
        <w:t>-</w:t>
      </w:r>
      <w:r>
        <w:tab/>
        <w:t>notifies the NF service consumers with a corresponding subscription about ML model information.</w:t>
      </w:r>
    </w:p>
    <w:p w14:paraId="3443AC70" w14:textId="77777777" w:rsidR="00C97AA5" w:rsidRDefault="00C97AA5" w:rsidP="00C97AA5">
      <w:r>
        <w:t xml:space="preserve">The types of analytics events supported by this </w:t>
      </w:r>
      <w:proofErr w:type="spellStart"/>
      <w:r>
        <w:t>serivce</w:t>
      </w:r>
      <w:proofErr w:type="spellEnd"/>
      <w:r>
        <w:t xml:space="preserve"> are the same as defined in clause 4.2.1.1.</w:t>
      </w:r>
    </w:p>
    <w:p w14:paraId="233B1EAE" w14:textId="77777777" w:rsidR="00C97AA5" w:rsidRDefault="00C97AA5" w:rsidP="00C97AA5">
      <w:pPr>
        <w:pStyle w:val="NO"/>
        <w:rPr>
          <w:lang w:eastAsia="zh-CN"/>
        </w:rPr>
      </w:pPr>
      <w:r>
        <w:t>NOTE</w:t>
      </w:r>
      <w:bookmarkStart w:id="83" w:name="_Hlk72429672"/>
      <w:r>
        <w:t>:</w:t>
      </w:r>
      <w:r>
        <w:tab/>
        <w:t>ML model provisioning is limited to a single vendor environment in this release of current specification.</w:t>
      </w:r>
      <w:bookmarkEnd w:id="83"/>
    </w:p>
    <w:p w14:paraId="6E53CE66" w14:textId="77777777" w:rsidR="004E07E0" w:rsidRPr="00C97AA5"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426DAB" w14:textId="77777777" w:rsidR="00C97AA5" w:rsidRDefault="00C97AA5" w:rsidP="00C97AA5">
      <w:pPr>
        <w:pStyle w:val="40"/>
      </w:pPr>
      <w:bookmarkStart w:id="84" w:name="_Toc164920637"/>
      <w:bookmarkStart w:id="85" w:name="_Toc170120179"/>
      <w:bookmarkStart w:id="86" w:name="_Toc175858424"/>
      <w:bookmarkStart w:id="87" w:name="_Toc175859497"/>
      <w:bookmarkStart w:id="88" w:name="_Toc164921237"/>
      <w:bookmarkStart w:id="89" w:name="_Toc170120779"/>
      <w:bookmarkEnd w:id="57"/>
      <w:bookmarkEnd w:id="58"/>
      <w:bookmarkEnd w:id="59"/>
      <w:r>
        <w:t>4.5.</w:t>
      </w:r>
      <w:r>
        <w:rPr>
          <w:rFonts w:hint="eastAsia"/>
        </w:rPr>
        <w:t>1</w:t>
      </w:r>
      <w:r>
        <w:t>.2</w:t>
      </w:r>
      <w:r>
        <w:rPr>
          <w:rFonts w:hint="eastAsia"/>
        </w:rPr>
        <w:tab/>
      </w:r>
      <w:r>
        <w:t>Service Architecture</w:t>
      </w:r>
      <w:bookmarkEnd w:id="84"/>
      <w:bookmarkEnd w:id="85"/>
      <w:bookmarkEnd w:id="86"/>
      <w:bookmarkEnd w:id="87"/>
    </w:p>
    <w:p w14:paraId="3B75FDFB" w14:textId="77777777" w:rsidR="00C97AA5" w:rsidRDefault="00C97AA5" w:rsidP="00C97AA5">
      <w:r>
        <w:t>The 5G System Architecture is defined in 3GPP TS 23.501 [2]. The Network Data Analytics Exposure architecture is defined in 3GPP TS 23.288 [17]. The ML Model provisioning signalling flows are defined in 3GPP TS 29.552 [25].</w:t>
      </w:r>
    </w:p>
    <w:p w14:paraId="389D5D40" w14:textId="77777777" w:rsidR="00C97AA5" w:rsidRDefault="00C97AA5" w:rsidP="00C97AA5">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80F3CA4" w14:textId="77777777" w:rsidR="00C97AA5" w:rsidRDefault="00C97AA5" w:rsidP="00C97AA5">
      <w:r>
        <w:t xml:space="preserve">Known consumers of the </w:t>
      </w:r>
      <w:proofErr w:type="spellStart"/>
      <w:r>
        <w:t>Nnwdaf_MLModelProvision</w:t>
      </w:r>
      <w:proofErr w:type="spellEnd"/>
      <w:r>
        <w:t xml:space="preserve"> service are:</w:t>
      </w:r>
    </w:p>
    <w:p w14:paraId="4B9611A1" w14:textId="45CC15AF" w:rsidR="00C97AA5" w:rsidRDefault="00C97AA5" w:rsidP="00C97AA5">
      <w:pPr>
        <w:pStyle w:val="B10"/>
      </w:pPr>
      <w:r>
        <w:t>-</w:t>
      </w:r>
      <w:r>
        <w:tab/>
        <w:t>Network Data Analytics Function (NWDAF) containing Analytics Logical Function (</w:t>
      </w:r>
      <w:proofErr w:type="spellStart"/>
      <w:r>
        <w:t>AnLF</w:t>
      </w:r>
      <w:proofErr w:type="spellEnd"/>
      <w:r>
        <w:t>);</w:t>
      </w:r>
      <w:del w:id="90" w:author="Huawei" w:date="2024-09-23T20:58:00Z">
        <w:r w:rsidDel="00C97AA5">
          <w:delText xml:space="preserve"> and</w:delText>
        </w:r>
      </w:del>
    </w:p>
    <w:p w14:paraId="639BDF62" w14:textId="77777777" w:rsidR="00C97AA5" w:rsidRDefault="00C97AA5" w:rsidP="00C97AA5">
      <w:pPr>
        <w:pStyle w:val="B10"/>
        <w:rPr>
          <w:ins w:id="91" w:author="Huawei" w:date="2024-09-23T20:58:00Z"/>
        </w:rPr>
      </w:pPr>
      <w:r>
        <w:t>-</w:t>
      </w:r>
      <w:r>
        <w:tab/>
        <w:t>Network Data Analytics Function (NWDAF) containing Model Training Logical Function (MTLF)</w:t>
      </w:r>
      <w:ins w:id="92" w:author="Huawei" w:date="2024-09-23T20:58:00Z">
        <w:r>
          <w:t>; and</w:t>
        </w:r>
      </w:ins>
    </w:p>
    <w:p w14:paraId="572F3437" w14:textId="6F742070" w:rsidR="00C97AA5" w:rsidRDefault="00C97AA5" w:rsidP="00C97AA5">
      <w:pPr>
        <w:pStyle w:val="B10"/>
      </w:pPr>
      <w:ins w:id="93" w:author="Huawei" w:date="2024-09-23T20:58:00Z">
        <w:r>
          <w:t>-</w:t>
        </w:r>
        <w:r>
          <w:tab/>
        </w:r>
      </w:ins>
      <w:ins w:id="94" w:author="Huawei" w:date="2024-09-23T20:59:00Z">
        <w:r w:rsidRPr="001B7C50">
          <w:t>Location Management Function</w:t>
        </w:r>
      </w:ins>
      <w:ins w:id="95" w:author="Huawei" w:date="2024-09-23T20:58:00Z">
        <w:r>
          <w:t xml:space="preserve"> (</w:t>
        </w:r>
      </w:ins>
      <w:ins w:id="96" w:author="Huawei" w:date="2024-09-23T20:59:00Z">
        <w:r>
          <w:t>LMF</w:t>
        </w:r>
      </w:ins>
      <w:ins w:id="97" w:author="Huawei" w:date="2024-09-23T20:58:00Z">
        <w:r>
          <w:t>)</w:t>
        </w:r>
      </w:ins>
      <w:r>
        <w:t>.</w:t>
      </w:r>
    </w:p>
    <w:p w14:paraId="48F2FCF1" w14:textId="77777777" w:rsidR="00C97AA5" w:rsidRDefault="00C97AA5" w:rsidP="00C97AA5">
      <w:pPr>
        <w:pStyle w:val="TH"/>
        <w:rPr>
          <w:lang w:val="en-US" w:eastAsia="zh-CN"/>
        </w:rPr>
      </w:pPr>
    </w:p>
    <w:p w14:paraId="2CDE9706" w14:textId="591F8830" w:rsidR="00C97AA5" w:rsidRPr="00F5758A" w:rsidDel="00453B22" w:rsidRDefault="00C97AA5" w:rsidP="00C97AA5">
      <w:pPr>
        <w:pStyle w:val="TH"/>
        <w:rPr>
          <w:del w:id="98" w:author="Huawei" w:date="2024-09-24T08:32:00Z"/>
        </w:rPr>
      </w:pPr>
      <w:del w:id="99" w:author="Huawei" w:date="2024-09-24T08:32:00Z">
        <w:r w:rsidDel="00453B22">
          <w:object w:dxaOrig="5371" w:dyaOrig="2261" w14:anchorId="6F74E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15.6pt" o:ole="">
              <v:imagedata r:id="rId13" o:title=""/>
            </v:shape>
            <o:OLEObject Type="Embed" ProgID="Visio.Drawing.15" ShapeID="_x0000_i1025" DrawAspect="Content" ObjectID="_1789835819" r:id="rId14"/>
          </w:object>
        </w:r>
      </w:del>
    </w:p>
    <w:p w14:paraId="29B88EED" w14:textId="56266189" w:rsidR="00453B22" w:rsidRDefault="00453B22" w:rsidP="00C97AA5">
      <w:pPr>
        <w:pStyle w:val="TF"/>
        <w:rPr>
          <w:ins w:id="100" w:author="Huawei" w:date="2024-09-24T08:32:00Z"/>
        </w:rPr>
      </w:pPr>
      <w:ins w:id="101" w:author="Huawei" w:date="2024-09-24T08:34:00Z">
        <w:r>
          <w:object w:dxaOrig="5356" w:dyaOrig="2236" w14:anchorId="614CB0C5">
            <v:shape id="_x0000_i1026" type="#_x0000_t75" style="width:267.7pt;height:111.9pt" o:ole="">
              <v:imagedata r:id="rId15" o:title=""/>
            </v:shape>
            <o:OLEObject Type="Embed" ProgID="Visio.Drawing.15" ShapeID="_x0000_i1026" DrawAspect="Content" ObjectID="_1789835820" r:id="rId16"/>
          </w:object>
        </w:r>
      </w:ins>
    </w:p>
    <w:p w14:paraId="7254831D" w14:textId="77777777" w:rsidR="00C97AA5" w:rsidRDefault="00C97AA5" w:rsidP="00C97AA5">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2F36E9BF" w14:textId="77777777" w:rsidR="00C97AA5" w:rsidRDefault="00C97AA5" w:rsidP="00C97AA5">
      <w:pPr>
        <w:pStyle w:val="TH"/>
        <w:rPr>
          <w:rFonts w:ascii="Times New Roman" w:hAnsi="Times New Roman"/>
          <w:lang w:val="en-US" w:eastAsia="zh-CN"/>
        </w:rPr>
      </w:pPr>
    </w:p>
    <w:p w14:paraId="68B201C0" w14:textId="0E674055" w:rsidR="00C97AA5" w:rsidRDefault="00C97AA5" w:rsidP="00C97AA5">
      <w:pPr>
        <w:pStyle w:val="TH"/>
        <w:rPr>
          <w:ins w:id="102" w:author="Huawei" w:date="2024-09-24T08:35:00Z"/>
        </w:rPr>
      </w:pPr>
      <w:del w:id="103" w:author="Huawei" w:date="2024-09-24T08:35:00Z">
        <w:r w:rsidDel="00453B22">
          <w:object w:dxaOrig="5221" w:dyaOrig="2261" w14:anchorId="720A9D53">
            <v:shape id="_x0000_i1027" type="#_x0000_t75" style="width:259.4pt;height:115.6pt" o:ole="">
              <v:imagedata r:id="rId17" o:title=""/>
            </v:shape>
            <o:OLEObject Type="Embed" ProgID="Visio.Drawing.15" ShapeID="_x0000_i1027" DrawAspect="Content" ObjectID="_1789835821" r:id="rId18"/>
          </w:object>
        </w:r>
      </w:del>
    </w:p>
    <w:p w14:paraId="2A1BAFE8" w14:textId="218ABE51" w:rsidR="00453B22" w:rsidRDefault="00453B22" w:rsidP="00C97AA5">
      <w:pPr>
        <w:pStyle w:val="TH"/>
        <w:rPr>
          <w:rFonts w:ascii="Times New Roman" w:hAnsi="Times New Roman"/>
          <w:lang w:val="en-US" w:eastAsia="zh-CN"/>
        </w:rPr>
      </w:pPr>
      <w:ins w:id="104" w:author="Huawei" w:date="2024-09-24T08:35:00Z">
        <w:r>
          <w:object w:dxaOrig="5041" w:dyaOrig="2236" w14:anchorId="7B9F18E3">
            <v:shape id="_x0000_i1028" type="#_x0000_t75" style="width:252pt;height:111.9pt" o:ole="">
              <v:imagedata r:id="rId19" o:title=""/>
            </v:shape>
            <o:OLEObject Type="Embed" ProgID="Visio.Drawing.15" ShapeID="_x0000_i1028" DrawAspect="Content" ObjectID="_1789835822" r:id="rId20"/>
          </w:object>
        </w:r>
      </w:ins>
    </w:p>
    <w:p w14:paraId="0FFA19E4" w14:textId="77777777" w:rsidR="00C97AA5" w:rsidRDefault="00C97AA5" w:rsidP="00C97AA5">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37C76460" w14:textId="11A71CDE" w:rsidR="002909F7" w:rsidRDefault="002909F7" w:rsidP="002172AA">
      <w:pPr>
        <w:rPr>
          <w:lang w:val="en-US" w:eastAsia="zh-CN"/>
        </w:rPr>
      </w:pPr>
    </w:p>
    <w:p w14:paraId="6951D1E8" w14:textId="77777777" w:rsidR="00C72C9A" w:rsidRPr="00D77DD3" w:rsidRDefault="00C72C9A" w:rsidP="00C72C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00ED98" w14:textId="77777777" w:rsidR="00C72C9A" w:rsidRDefault="00C72C9A" w:rsidP="00C72C9A">
      <w:pPr>
        <w:pStyle w:val="50"/>
        <w:rPr>
          <w:lang w:eastAsia="zh-CN"/>
        </w:rPr>
      </w:pPr>
      <w:bookmarkStart w:id="105" w:name="_Toc85552920"/>
      <w:bookmarkStart w:id="106" w:name="_Toc114133744"/>
      <w:bookmarkStart w:id="107" w:name="_Toc94064189"/>
      <w:bookmarkStart w:id="108" w:name="_Toc120702244"/>
      <w:bookmarkStart w:id="109" w:name="_Toc101244350"/>
      <w:bookmarkStart w:id="110" w:name="_Toc88667521"/>
      <w:bookmarkStart w:id="111" w:name="_Toc98233574"/>
      <w:bookmarkStart w:id="112" w:name="_Toc90655806"/>
      <w:bookmarkStart w:id="113" w:name="_Toc136562291"/>
      <w:bookmarkStart w:id="114" w:name="_Toc148522516"/>
      <w:bookmarkStart w:id="115" w:name="_Toc83233023"/>
      <w:bookmarkStart w:id="116" w:name="_Toc85557019"/>
      <w:bookmarkStart w:id="117" w:name="_Toc145705612"/>
      <w:bookmarkStart w:id="118" w:name="_Toc112951065"/>
      <w:bookmarkStart w:id="119" w:name="_Toc104538943"/>
      <w:bookmarkStart w:id="120" w:name="_Toc138754125"/>
      <w:bookmarkStart w:id="121" w:name="_Toc113031605"/>
      <w:bookmarkStart w:id="122" w:name="_Toc164920640"/>
      <w:bookmarkStart w:id="123" w:name="_Toc170120182"/>
      <w:bookmarkStart w:id="124" w:name="_Toc175858427"/>
      <w:bookmarkStart w:id="125" w:name="_Toc175859500"/>
      <w:r>
        <w:t>4.5.</w:t>
      </w:r>
      <w:r>
        <w:rPr>
          <w:lang w:eastAsia="zh-CN"/>
        </w:rPr>
        <w:t>1.3.2</w:t>
      </w:r>
      <w:r>
        <w:tab/>
      </w:r>
      <w:r>
        <w:rPr>
          <w:lang w:eastAsia="zh-CN"/>
        </w:rPr>
        <w:t>NF Service Consumers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1A79CB1" w14:textId="5EB64AF8" w:rsidR="00C72C9A" w:rsidRDefault="00C72C9A" w:rsidP="00C72C9A">
      <w:pPr>
        <w:rPr>
          <w:lang w:val="en-US"/>
        </w:rPr>
      </w:pPr>
      <w:r>
        <w:t xml:space="preserve">The Network Data Analytics Function (NWDAF) supports (un)subscription to the notification of different ML model information from the NWDAF </w:t>
      </w:r>
      <w:del w:id="126" w:author="Huawei" w:date="2024-09-25T07:53:00Z">
        <w:r w:rsidDel="00FE625F">
          <w:delText>which contains Model Training Logical Function (</w:delText>
        </w:r>
      </w:del>
      <w:ins w:id="127" w:author="Huawei" w:date="2024-09-25T07:53:00Z">
        <w:r w:rsidR="00FE625F">
          <w:t xml:space="preserve">containing </w:t>
        </w:r>
      </w:ins>
      <w:r>
        <w:t>MTLF</w:t>
      </w:r>
      <w:del w:id="128" w:author="Huawei" w:date="2024-09-25T07:53:00Z">
        <w:r w:rsidDel="00FE625F">
          <w:delText>)</w:delText>
        </w:r>
      </w:del>
      <w:r>
        <w:t>.</w:t>
      </w:r>
    </w:p>
    <w:p w14:paraId="1A18D3DA" w14:textId="39F3D656" w:rsidR="00C72C9A" w:rsidRDefault="00C72C9A" w:rsidP="00C72C9A">
      <w:pPr>
        <w:rPr>
          <w:ins w:id="129" w:author="Huawei" w:date="2024-09-25T07:50:00Z"/>
          <w:lang w:val="en-US"/>
        </w:rPr>
      </w:pPr>
      <w:ins w:id="130" w:author="Huawei" w:date="2024-09-25T07:50:00Z">
        <w:r>
          <w:lastRenderedPageBreak/>
          <w:t xml:space="preserve">The </w:t>
        </w:r>
      </w:ins>
      <w:ins w:id="131" w:author="Huawei" w:date="2024-09-25T07:51:00Z">
        <w:r w:rsidRPr="001B7C50">
          <w:t>Location Management Function</w:t>
        </w:r>
      </w:ins>
      <w:ins w:id="132" w:author="Huawei" w:date="2024-09-25T07:50:00Z">
        <w:r>
          <w:t xml:space="preserve"> </w:t>
        </w:r>
      </w:ins>
      <w:ins w:id="133" w:author="Huawei" w:date="2024-09-25T07:52:00Z">
        <w:r>
          <w:t xml:space="preserve">(LMF) </w:t>
        </w:r>
      </w:ins>
      <w:ins w:id="134" w:author="Huawei" w:date="2024-09-25T07:50:00Z">
        <w:r>
          <w:t>supports (un)subscription to the notification of ML model</w:t>
        </w:r>
      </w:ins>
      <w:ins w:id="135" w:author="Huawei" w:date="2024-09-25T07:52:00Z">
        <w:r>
          <w:t xml:space="preserve">s </w:t>
        </w:r>
      </w:ins>
      <w:ins w:id="136" w:author="Huawei" w:date="2024-09-25T07:50:00Z">
        <w:r>
          <w:t xml:space="preserve">from the NWDAF </w:t>
        </w:r>
      </w:ins>
      <w:ins w:id="137" w:author="Huawei" w:date="2024-09-25T07:52:00Z">
        <w:r>
          <w:t xml:space="preserve">containing </w:t>
        </w:r>
      </w:ins>
      <w:ins w:id="138" w:author="Huawei" w:date="2024-09-25T07:50:00Z">
        <w:r>
          <w:t>MTLF.</w:t>
        </w:r>
      </w:ins>
    </w:p>
    <w:p w14:paraId="0DE82C87" w14:textId="77777777" w:rsidR="00C72C9A" w:rsidRPr="00C72C9A" w:rsidRDefault="00C72C9A" w:rsidP="002172AA">
      <w:pPr>
        <w:rPr>
          <w:lang w:val="en-US" w:eastAsia="zh-CN"/>
        </w:rPr>
      </w:pPr>
    </w:p>
    <w:p w14:paraId="52EF5662" w14:textId="77777777" w:rsidR="007F73DA" w:rsidRPr="00D77DD3" w:rsidRDefault="007F73DA" w:rsidP="007F73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4EB11F" w14:textId="77777777" w:rsidR="007F73DA" w:rsidRDefault="007F73DA" w:rsidP="007F73DA">
      <w:pPr>
        <w:pStyle w:val="40"/>
        <w:rPr>
          <w:lang w:eastAsia="zh-CN"/>
        </w:rPr>
      </w:pPr>
      <w:bookmarkStart w:id="139" w:name="_Toc70550586"/>
      <w:bookmarkStart w:id="140" w:name="_Toc85557021"/>
      <w:bookmarkStart w:id="141" w:name="_Toc120702246"/>
      <w:bookmarkStart w:id="142" w:name="_Toc83233025"/>
      <w:bookmarkStart w:id="143" w:name="_Toc88667523"/>
      <w:bookmarkStart w:id="144" w:name="_Toc98233576"/>
      <w:bookmarkStart w:id="145" w:name="_Toc94064191"/>
      <w:bookmarkStart w:id="146" w:name="_Toc112951067"/>
      <w:bookmarkStart w:id="147" w:name="_Toc101244352"/>
      <w:bookmarkStart w:id="148" w:name="_Toc104538945"/>
      <w:bookmarkStart w:id="149" w:name="_Toc85552922"/>
      <w:bookmarkStart w:id="150" w:name="_Toc136562293"/>
      <w:bookmarkStart w:id="151" w:name="_Toc138754127"/>
      <w:bookmarkStart w:id="152" w:name="_Toc145705614"/>
      <w:bookmarkStart w:id="153" w:name="_Toc113031607"/>
      <w:bookmarkStart w:id="154" w:name="_Toc90655808"/>
      <w:bookmarkStart w:id="155" w:name="_Toc148522518"/>
      <w:bookmarkStart w:id="156" w:name="_Toc114133746"/>
      <w:bookmarkStart w:id="157" w:name="_Toc164920642"/>
      <w:bookmarkStart w:id="158" w:name="_Toc170120184"/>
      <w:bookmarkStart w:id="159" w:name="_Toc175858429"/>
      <w:bookmarkStart w:id="160" w:name="_Toc175859502"/>
      <w:r>
        <w:t>4.5.2.1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DEDDA43" w14:textId="77777777" w:rsidR="007F73DA" w:rsidRDefault="007F73DA" w:rsidP="007F73DA">
      <w:pPr>
        <w:pStyle w:val="TH"/>
        <w:overflowPunct w:val="0"/>
        <w:autoSpaceDE w:val="0"/>
        <w:autoSpaceDN w:val="0"/>
        <w:adjustRightInd w:val="0"/>
        <w:textAlignment w:val="baseline"/>
        <w:rPr>
          <w:rFonts w:eastAsia="MS Mincho"/>
        </w:rPr>
      </w:pPr>
      <w:r>
        <w:rPr>
          <w:rFonts w:eastAsia="MS Mincho"/>
        </w:rPr>
        <w:t xml:space="preserve">Table 4.5.2.1-1: Operations of the </w:t>
      </w:r>
      <w:proofErr w:type="spellStart"/>
      <w:r>
        <w:rPr>
          <w:rFonts w:hint="eastAsia"/>
          <w:lang w:eastAsia="zh-CN"/>
        </w:rPr>
        <w:t>N</w:t>
      </w:r>
      <w:r>
        <w:rPr>
          <w:lang w:eastAsia="zh-CN"/>
        </w:rPr>
        <w:t>nwdaf_MLModelProvision</w:t>
      </w:r>
      <w:proofErr w:type="spellEnd"/>
      <w:r>
        <w:rPr>
          <w:rFonts w:eastAsia="MS Mincho"/>
        </w:rP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7F73DA" w14:paraId="319566AA" w14:textId="77777777" w:rsidTr="00931B8F">
        <w:trPr>
          <w:cantSplit/>
          <w:tblHeader/>
        </w:trPr>
        <w:tc>
          <w:tcPr>
            <w:tcW w:w="3397" w:type="dxa"/>
            <w:shd w:val="clear" w:color="000000" w:fill="C0C0C0"/>
          </w:tcPr>
          <w:p w14:paraId="18DB1AAD" w14:textId="77777777" w:rsidR="007F73DA" w:rsidRDefault="007F73DA" w:rsidP="00931B8F">
            <w:pPr>
              <w:pStyle w:val="TAH"/>
            </w:pPr>
            <w:r>
              <w:t>Service operation name</w:t>
            </w:r>
          </w:p>
        </w:tc>
        <w:tc>
          <w:tcPr>
            <w:tcW w:w="4231" w:type="dxa"/>
            <w:shd w:val="clear" w:color="000000" w:fill="C0C0C0"/>
          </w:tcPr>
          <w:p w14:paraId="289B2CA0" w14:textId="77777777" w:rsidR="007F73DA" w:rsidRDefault="007F73DA" w:rsidP="00931B8F">
            <w:pPr>
              <w:pStyle w:val="TAH"/>
            </w:pPr>
            <w:r>
              <w:t>Description</w:t>
            </w:r>
          </w:p>
        </w:tc>
        <w:tc>
          <w:tcPr>
            <w:tcW w:w="1985" w:type="dxa"/>
            <w:shd w:val="clear" w:color="000000" w:fill="C0C0C0"/>
          </w:tcPr>
          <w:p w14:paraId="640BBE6E" w14:textId="77777777" w:rsidR="007F73DA" w:rsidRDefault="007F73DA" w:rsidP="00931B8F">
            <w:pPr>
              <w:pStyle w:val="TAH"/>
            </w:pPr>
            <w:r>
              <w:t>Initiated by</w:t>
            </w:r>
          </w:p>
        </w:tc>
      </w:tr>
      <w:tr w:rsidR="007F73DA" w14:paraId="0C6DB8A5" w14:textId="77777777" w:rsidTr="00931B8F">
        <w:trPr>
          <w:cantSplit/>
        </w:trPr>
        <w:tc>
          <w:tcPr>
            <w:tcW w:w="3397" w:type="dxa"/>
          </w:tcPr>
          <w:p w14:paraId="4B906664" w14:textId="77777777" w:rsidR="007F73DA" w:rsidRDefault="007F73DA" w:rsidP="00931B8F">
            <w:pPr>
              <w:rPr>
                <w:rFonts w:ascii="Arial" w:hAnsi="Arial"/>
                <w:sz w:val="18"/>
              </w:rPr>
            </w:pPr>
            <w:proofErr w:type="spellStart"/>
            <w:r>
              <w:rPr>
                <w:rFonts w:ascii="Arial" w:hAnsi="Arial"/>
                <w:sz w:val="18"/>
              </w:rPr>
              <w:t>Nnwdaf_MLModelProvision_Subscribe</w:t>
            </w:r>
            <w:proofErr w:type="spellEnd"/>
          </w:p>
        </w:tc>
        <w:tc>
          <w:tcPr>
            <w:tcW w:w="4231" w:type="dxa"/>
          </w:tcPr>
          <w:p w14:paraId="7DB4F3F9" w14:textId="77777777" w:rsidR="007F73DA" w:rsidRDefault="007F73DA" w:rsidP="00931B8F">
            <w:pPr>
              <w:pStyle w:val="TAL"/>
            </w:pPr>
            <w:r>
              <w:t>This service operation is used by an NF service consumer to subscribe to ML model provision from NWDAF.</w:t>
            </w:r>
          </w:p>
        </w:tc>
        <w:tc>
          <w:tcPr>
            <w:tcW w:w="1985" w:type="dxa"/>
          </w:tcPr>
          <w:p w14:paraId="22009C02" w14:textId="567F9C2C" w:rsidR="007F73DA" w:rsidRDefault="007F73DA" w:rsidP="00931B8F">
            <w:pPr>
              <w:pStyle w:val="TAL"/>
            </w:pPr>
            <w:r>
              <w:rPr>
                <w:lang w:eastAsia="zh-CN"/>
              </w:rPr>
              <w:t>NF service consumer (</w:t>
            </w:r>
            <w:r>
              <w:t>NWDAF</w:t>
            </w:r>
            <w:ins w:id="161" w:author="Huawei" w:date="2024-09-23T21:01:00Z">
              <w:r>
                <w:t>, LMF</w:t>
              </w:r>
            </w:ins>
            <w:r>
              <w:t>)</w:t>
            </w:r>
          </w:p>
        </w:tc>
      </w:tr>
      <w:tr w:rsidR="007F73DA" w14:paraId="32F27868" w14:textId="77777777" w:rsidTr="00931B8F">
        <w:trPr>
          <w:cantSplit/>
        </w:trPr>
        <w:tc>
          <w:tcPr>
            <w:tcW w:w="3397" w:type="dxa"/>
          </w:tcPr>
          <w:p w14:paraId="68514318" w14:textId="77777777" w:rsidR="007F73DA" w:rsidRDefault="007F73DA" w:rsidP="00931B8F">
            <w:pPr>
              <w:rPr>
                <w:rFonts w:ascii="Arial" w:hAnsi="Arial"/>
                <w:sz w:val="18"/>
              </w:rPr>
            </w:pPr>
            <w:proofErr w:type="spellStart"/>
            <w:r>
              <w:rPr>
                <w:rFonts w:ascii="Arial" w:hAnsi="Arial"/>
                <w:sz w:val="18"/>
              </w:rPr>
              <w:t>Nnwdaf_MLModelProvision_Unsubscribe</w:t>
            </w:r>
            <w:proofErr w:type="spellEnd"/>
          </w:p>
        </w:tc>
        <w:tc>
          <w:tcPr>
            <w:tcW w:w="4231" w:type="dxa"/>
          </w:tcPr>
          <w:p w14:paraId="1087CF8E" w14:textId="77777777" w:rsidR="007F73DA" w:rsidRDefault="007F73DA" w:rsidP="00931B8F">
            <w:pPr>
              <w:pStyle w:val="TAL"/>
            </w:pPr>
            <w:r>
              <w:t>This service operation is used by an NF service consumer to unsubscribe to ML model provision.</w:t>
            </w:r>
          </w:p>
        </w:tc>
        <w:tc>
          <w:tcPr>
            <w:tcW w:w="1985" w:type="dxa"/>
          </w:tcPr>
          <w:p w14:paraId="45323A46" w14:textId="5BEF3054" w:rsidR="007F73DA" w:rsidRDefault="007F73DA" w:rsidP="00931B8F">
            <w:pPr>
              <w:pStyle w:val="TAL"/>
            </w:pPr>
            <w:r>
              <w:rPr>
                <w:lang w:eastAsia="zh-CN"/>
              </w:rPr>
              <w:t>NF service consumer (</w:t>
            </w:r>
            <w:r>
              <w:t>NWDAF</w:t>
            </w:r>
            <w:ins w:id="162" w:author="Huawei" w:date="2024-09-23T21:01:00Z">
              <w:r>
                <w:t>, LMF</w:t>
              </w:r>
            </w:ins>
            <w:r>
              <w:t>)</w:t>
            </w:r>
          </w:p>
        </w:tc>
      </w:tr>
      <w:tr w:rsidR="007F73DA" w14:paraId="3EA0F391" w14:textId="77777777" w:rsidTr="00931B8F">
        <w:trPr>
          <w:cantSplit/>
        </w:trPr>
        <w:tc>
          <w:tcPr>
            <w:tcW w:w="3397" w:type="dxa"/>
          </w:tcPr>
          <w:p w14:paraId="1B01F39E" w14:textId="77777777" w:rsidR="007F73DA" w:rsidRDefault="007F73DA" w:rsidP="00931B8F">
            <w:pPr>
              <w:rPr>
                <w:rFonts w:ascii="Arial" w:hAnsi="Arial"/>
                <w:sz w:val="18"/>
              </w:rPr>
            </w:pPr>
            <w:proofErr w:type="spellStart"/>
            <w:r>
              <w:rPr>
                <w:rFonts w:ascii="Arial" w:hAnsi="Arial"/>
                <w:sz w:val="18"/>
              </w:rPr>
              <w:t>Nnwdaf_MLModelProvision_Notify</w:t>
            </w:r>
            <w:proofErr w:type="spellEnd"/>
          </w:p>
        </w:tc>
        <w:tc>
          <w:tcPr>
            <w:tcW w:w="4231" w:type="dxa"/>
          </w:tcPr>
          <w:p w14:paraId="34EBB2F7" w14:textId="77777777" w:rsidR="007F73DA" w:rsidRDefault="007F73DA" w:rsidP="00931B8F">
            <w:pPr>
              <w:pStyle w:val="TAL"/>
            </w:pPr>
            <w:r>
              <w:t xml:space="preserve">This service operation is used by the NWDAF to </w:t>
            </w:r>
            <w:r>
              <w:rPr>
                <w:lang w:eastAsia="ja-JP"/>
              </w:rPr>
              <w:t>notify the ML model information to the NF service consumer instance which has subscribed to</w:t>
            </w:r>
            <w:r>
              <w:t>.</w:t>
            </w:r>
          </w:p>
        </w:tc>
        <w:tc>
          <w:tcPr>
            <w:tcW w:w="1985" w:type="dxa"/>
          </w:tcPr>
          <w:p w14:paraId="513D7AE8" w14:textId="77777777" w:rsidR="007F73DA" w:rsidRDefault="007F73DA" w:rsidP="00931B8F">
            <w:pPr>
              <w:pStyle w:val="TAL"/>
            </w:pPr>
            <w:r>
              <w:t>NWDAF</w:t>
            </w:r>
          </w:p>
        </w:tc>
      </w:tr>
    </w:tbl>
    <w:p w14:paraId="541B41FD" w14:textId="77777777" w:rsidR="00E73749" w:rsidRPr="00C97AA5" w:rsidRDefault="00E73749" w:rsidP="002172AA">
      <w:pPr>
        <w:rPr>
          <w:lang w:eastAsia="zh-CN"/>
        </w:rPr>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8"/>
    <w:bookmarkEnd w:id="8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3B19B" w14:textId="77777777" w:rsidR="00CA56A8" w:rsidRDefault="00CA56A8">
      <w:r>
        <w:separator/>
      </w:r>
    </w:p>
  </w:endnote>
  <w:endnote w:type="continuationSeparator" w:id="0">
    <w:p w14:paraId="4BDC1CBA" w14:textId="77777777" w:rsidR="00CA56A8" w:rsidRDefault="00CA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00000001"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1B958" w14:textId="77777777" w:rsidR="00CA56A8" w:rsidRDefault="00CA56A8">
      <w:r>
        <w:separator/>
      </w:r>
    </w:p>
  </w:footnote>
  <w:footnote w:type="continuationSeparator" w:id="0">
    <w:p w14:paraId="1A806D5F" w14:textId="77777777" w:rsidR="00CA56A8" w:rsidRDefault="00CA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6394"/>
    <w:rsid w:val="000B2F8B"/>
    <w:rsid w:val="000B7FED"/>
    <w:rsid w:val="000C038A"/>
    <w:rsid w:val="000C6598"/>
    <w:rsid w:val="000D44B3"/>
    <w:rsid w:val="000F4D41"/>
    <w:rsid w:val="001040FF"/>
    <w:rsid w:val="00145D43"/>
    <w:rsid w:val="00164F4A"/>
    <w:rsid w:val="00192C46"/>
    <w:rsid w:val="001A08B3"/>
    <w:rsid w:val="001A7B60"/>
    <w:rsid w:val="001B52F0"/>
    <w:rsid w:val="001B7A65"/>
    <w:rsid w:val="001E41F3"/>
    <w:rsid w:val="00204907"/>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E1A36"/>
    <w:rsid w:val="00410371"/>
    <w:rsid w:val="004166E8"/>
    <w:rsid w:val="004242F1"/>
    <w:rsid w:val="0043160F"/>
    <w:rsid w:val="00441897"/>
    <w:rsid w:val="00453B22"/>
    <w:rsid w:val="004A33DD"/>
    <w:rsid w:val="004B38F1"/>
    <w:rsid w:val="004B75B7"/>
    <w:rsid w:val="004E07E0"/>
    <w:rsid w:val="004F60E8"/>
    <w:rsid w:val="005113A2"/>
    <w:rsid w:val="00512617"/>
    <w:rsid w:val="005141D9"/>
    <w:rsid w:val="0051580D"/>
    <w:rsid w:val="00521612"/>
    <w:rsid w:val="005337E0"/>
    <w:rsid w:val="00543121"/>
    <w:rsid w:val="00547111"/>
    <w:rsid w:val="005709F7"/>
    <w:rsid w:val="00573511"/>
    <w:rsid w:val="00592D74"/>
    <w:rsid w:val="005E2C44"/>
    <w:rsid w:val="0060068E"/>
    <w:rsid w:val="00621188"/>
    <w:rsid w:val="006257ED"/>
    <w:rsid w:val="00653DE4"/>
    <w:rsid w:val="00665C47"/>
    <w:rsid w:val="00683E09"/>
    <w:rsid w:val="00686EF5"/>
    <w:rsid w:val="00693AFF"/>
    <w:rsid w:val="00695808"/>
    <w:rsid w:val="006B46FB"/>
    <w:rsid w:val="006C2D84"/>
    <w:rsid w:val="006D4AB4"/>
    <w:rsid w:val="006E21FB"/>
    <w:rsid w:val="006F15B4"/>
    <w:rsid w:val="007063CF"/>
    <w:rsid w:val="00754181"/>
    <w:rsid w:val="00792342"/>
    <w:rsid w:val="007977A8"/>
    <w:rsid w:val="007B512A"/>
    <w:rsid w:val="007C0FFD"/>
    <w:rsid w:val="007C2097"/>
    <w:rsid w:val="007D0160"/>
    <w:rsid w:val="007D6A07"/>
    <w:rsid w:val="007E0B8C"/>
    <w:rsid w:val="007F4A10"/>
    <w:rsid w:val="007F7259"/>
    <w:rsid w:val="007F73DA"/>
    <w:rsid w:val="008040A8"/>
    <w:rsid w:val="008230FD"/>
    <w:rsid w:val="00825B8C"/>
    <w:rsid w:val="00825F31"/>
    <w:rsid w:val="008279FA"/>
    <w:rsid w:val="008626E7"/>
    <w:rsid w:val="00870EE7"/>
    <w:rsid w:val="008863B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566D"/>
    <w:rsid w:val="00AA6513"/>
    <w:rsid w:val="00AA6940"/>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0727"/>
    <w:rsid w:val="00C343FC"/>
    <w:rsid w:val="00C666B2"/>
    <w:rsid w:val="00C66BA2"/>
    <w:rsid w:val="00C72C9A"/>
    <w:rsid w:val="00C75547"/>
    <w:rsid w:val="00C870F6"/>
    <w:rsid w:val="00C94603"/>
    <w:rsid w:val="00C95985"/>
    <w:rsid w:val="00C97AA5"/>
    <w:rsid w:val="00CA56A8"/>
    <w:rsid w:val="00CB0C56"/>
    <w:rsid w:val="00CC5026"/>
    <w:rsid w:val="00CC68D0"/>
    <w:rsid w:val="00D03F9A"/>
    <w:rsid w:val="00D06D51"/>
    <w:rsid w:val="00D24991"/>
    <w:rsid w:val="00D50255"/>
    <w:rsid w:val="00D513BF"/>
    <w:rsid w:val="00D66520"/>
    <w:rsid w:val="00D67AA1"/>
    <w:rsid w:val="00D77DD3"/>
    <w:rsid w:val="00D84AE9"/>
    <w:rsid w:val="00D9124E"/>
    <w:rsid w:val="00DB3A12"/>
    <w:rsid w:val="00DE34CF"/>
    <w:rsid w:val="00E13F3D"/>
    <w:rsid w:val="00E17316"/>
    <w:rsid w:val="00E25385"/>
    <w:rsid w:val="00E258E8"/>
    <w:rsid w:val="00E34898"/>
    <w:rsid w:val="00E4322F"/>
    <w:rsid w:val="00E666E5"/>
    <w:rsid w:val="00E73749"/>
    <w:rsid w:val="00E81BC4"/>
    <w:rsid w:val="00EB09B7"/>
    <w:rsid w:val="00EE3686"/>
    <w:rsid w:val="00EE7D7C"/>
    <w:rsid w:val="00EF14C3"/>
    <w:rsid w:val="00EF52D9"/>
    <w:rsid w:val="00F25D98"/>
    <w:rsid w:val="00F300FB"/>
    <w:rsid w:val="00F7607D"/>
    <w:rsid w:val="00F86FD2"/>
    <w:rsid w:val="00FB09DF"/>
    <w:rsid w:val="00FB6386"/>
    <w:rsid w:val="00FE50AF"/>
    <w:rsid w:val="00FE6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C72C9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531B8-A591-4112-9C79-9CA2744B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6</Pages>
  <Words>1449</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